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11.odttf" ContentType="application/vnd.openxmlformats-officedocument.obfuscatedFont"/>
  <Override PartName="/word/fonts/font12.odttf" ContentType="application/vnd.openxmlformats-officedocument.obfuscatedFont"/>
  <Override PartName="/word/fonts/font13.odttf" ContentType="application/vnd.openxmlformats-officedocument.obfuscatedFont"/>
  <Override PartName="/word/fonts/font14.odttf" ContentType="application/vnd.openxmlformats-officedocument.obfuscatedFont"/>
  <Override PartName="/word/fonts/font15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5DA22EB">
      <w:pPr>
        <w:jc w:val="center"/>
      </w:pPr>
      <w:r>
        <w:rPr>
          <w:rFonts w:hint="eastAsia"/>
        </w:rPr>
        <w:drawing>
          <wp:inline distT="0" distB="0" distL="114300" distR="114300">
            <wp:extent cx="3470275" cy="612140"/>
            <wp:effectExtent l="0" t="0" r="0" b="10160"/>
            <wp:docPr id="2" name="图片 2" descr="学校LOGO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学校LOGO-1"/>
                    <pic:cNvPicPr>
                      <a:picLocks noChangeAspect="1"/>
                    </pic:cNvPicPr>
                  </pic:nvPicPr>
                  <pic:blipFill>
                    <a:blip r:embed="rId5"/>
                    <a:srcRect t="37369" b="44995"/>
                    <a:stretch>
                      <a:fillRect/>
                    </a:stretch>
                  </pic:blipFill>
                  <pic:spPr>
                    <a:xfrm>
                      <a:off x="0" y="0"/>
                      <a:ext cx="3470275" cy="612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</w:t>
      </w:r>
    </w:p>
    <w:p w14:paraId="1A08B3BB"/>
    <w:p w14:paraId="2815A970">
      <w:pPr>
        <w:pStyle w:val="131"/>
        <w:spacing w:before="0" w:beforeLines="0"/>
        <w:rPr>
          <w:b/>
        </w:rPr>
      </w:pPr>
    </w:p>
    <w:p w14:paraId="3CFBBC0D">
      <w:pPr>
        <w:spacing w:before="468" w:beforeLines="150" w:line="324" w:lineRule="auto"/>
        <w:jc w:val="center"/>
        <w:rPr>
          <w:rFonts w:ascii="黑体" w:eastAsia="黑体"/>
          <w:b/>
          <w:sz w:val="52"/>
          <w:szCs w:val="52"/>
        </w:rPr>
      </w:pPr>
      <w:r>
        <w:rPr>
          <w:rFonts w:hint="eastAsia" w:ascii="黑体" w:eastAsia="黑体"/>
          <w:b/>
          <w:sz w:val="52"/>
          <w:szCs w:val="52"/>
        </w:rPr>
        <w:t>北 京 科 技 大 学</w:t>
      </w:r>
    </w:p>
    <w:p w14:paraId="53463154">
      <w:pPr>
        <w:spacing w:line="324" w:lineRule="auto"/>
        <w:jc w:val="center"/>
        <w:rPr>
          <w:rFonts w:hint="eastAsia" w:ascii="黑体" w:eastAsia="黑体"/>
          <w:b/>
          <w:sz w:val="52"/>
          <w:szCs w:val="52"/>
        </w:rPr>
      </w:pPr>
      <w:r>
        <w:rPr>
          <w:rFonts w:hint="eastAsia" w:ascii="黑体" w:eastAsia="黑体"/>
          <w:b/>
          <w:sz w:val="52"/>
          <w:szCs w:val="52"/>
        </w:rPr>
        <w:t>暑 期 社 会 实 践 登 记 表</w:t>
      </w:r>
    </w:p>
    <w:p w14:paraId="2EC562D8">
      <w:pPr>
        <w:spacing w:line="324" w:lineRule="auto"/>
        <w:jc w:val="center"/>
        <w:rPr>
          <w:rFonts w:hint="eastAsia" w:ascii="黑体" w:eastAsia="黑体"/>
          <w:b/>
          <w:sz w:val="52"/>
          <w:szCs w:val="52"/>
        </w:rPr>
      </w:pPr>
    </w:p>
    <w:tbl>
      <w:tblPr>
        <w:tblStyle w:val="60"/>
        <w:tblW w:w="0" w:type="auto"/>
        <w:tblInd w:w="100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00"/>
        <w:gridCol w:w="4680"/>
      </w:tblGrid>
      <w:tr w14:paraId="69F8014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</w:trPr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E73CF79">
            <w:pPr>
              <w:spacing w:line="276" w:lineRule="auto"/>
              <w:rPr>
                <w:rFonts w:ascii="黑体" w:eastAsia="黑体"/>
                <w:sz w:val="36"/>
                <w:szCs w:val="36"/>
              </w:rPr>
            </w:pPr>
            <w:r>
              <w:rPr>
                <w:rFonts w:hint="eastAsia" w:ascii="黑体" w:hAnsi="华文中宋" w:eastAsia="黑体"/>
                <w:sz w:val="32"/>
                <w:szCs w:val="32"/>
              </w:rPr>
              <w:t>所属学院：</w:t>
            </w:r>
          </w:p>
        </w:tc>
        <w:tc>
          <w:tcPr>
            <w:tcW w:w="4680" w:type="dxa"/>
            <w:tcBorders>
              <w:top w:val="nil"/>
              <w:left w:val="nil"/>
              <w:bottom w:val="single" w:color="auto" w:sz="4" w:space="0"/>
              <w:right w:val="nil"/>
            </w:tcBorders>
            <w:vAlign w:val="bottom"/>
          </w:tcPr>
          <w:p w14:paraId="43E91F52">
            <w:pPr>
              <w:spacing w:line="276" w:lineRule="auto"/>
              <w:jc w:val="center"/>
              <w:rPr>
                <w:rFonts w:hint="eastAsia" w:ascii="仿宋_GB2312" w:hAnsi="仿宋_GB2312" w:eastAsia="仿宋_GB2312" w:cs="仿宋_GB2312"/>
                <w:sz w:val="32"/>
                <w:szCs w:val="32"/>
              </w:rPr>
            </w:pPr>
          </w:p>
        </w:tc>
      </w:tr>
      <w:tr w14:paraId="5BF12C2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</w:trPr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D70982B">
            <w:pPr>
              <w:spacing w:line="276" w:lineRule="auto"/>
              <w:rPr>
                <w:rFonts w:ascii="黑体" w:eastAsia="黑体"/>
                <w:sz w:val="36"/>
                <w:szCs w:val="36"/>
              </w:rPr>
            </w:pPr>
            <w:r>
              <w:rPr>
                <w:rFonts w:hint="eastAsia" w:ascii="黑体" w:hAnsi="华文中宋" w:eastAsia="黑体"/>
                <w:sz w:val="32"/>
                <w:szCs w:val="32"/>
              </w:rPr>
              <w:t>队长姓名：</w:t>
            </w:r>
          </w:p>
        </w:tc>
        <w:tc>
          <w:tcPr>
            <w:tcW w:w="4680" w:type="dxa"/>
            <w:tcBorders>
              <w:left w:val="nil"/>
              <w:right w:val="nil"/>
            </w:tcBorders>
            <w:vAlign w:val="bottom"/>
          </w:tcPr>
          <w:p w14:paraId="6A9FD649">
            <w:pPr>
              <w:spacing w:line="276" w:lineRule="auto"/>
              <w:jc w:val="center"/>
              <w:rPr>
                <w:rFonts w:hint="eastAsia" w:ascii="仿宋_GB2312" w:hAnsi="仿宋_GB2312" w:eastAsia="仿宋_GB2312" w:cs="仿宋_GB2312"/>
                <w:sz w:val="32"/>
                <w:szCs w:val="32"/>
              </w:rPr>
            </w:pPr>
          </w:p>
        </w:tc>
      </w:tr>
      <w:tr w14:paraId="3368099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</w:trPr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F8B3ED9">
            <w:pPr>
              <w:spacing w:line="276" w:lineRule="auto"/>
              <w:rPr>
                <w:rFonts w:ascii="黑体" w:hAnsi="华文中宋" w:eastAsia="黑体"/>
                <w:sz w:val="32"/>
                <w:szCs w:val="32"/>
              </w:rPr>
            </w:pPr>
            <w:r>
              <w:rPr>
                <w:rFonts w:hint="eastAsia" w:ascii="黑体" w:hAnsi="华文中宋" w:eastAsia="黑体"/>
                <w:sz w:val="32"/>
                <w:szCs w:val="32"/>
              </w:rPr>
              <w:t>队长学号：</w:t>
            </w:r>
          </w:p>
        </w:tc>
        <w:tc>
          <w:tcPr>
            <w:tcW w:w="4680" w:type="dxa"/>
            <w:tcBorders>
              <w:left w:val="nil"/>
              <w:right w:val="nil"/>
            </w:tcBorders>
            <w:vAlign w:val="bottom"/>
          </w:tcPr>
          <w:p w14:paraId="5BE1CFE5">
            <w:pPr>
              <w:spacing w:line="276" w:lineRule="auto"/>
              <w:jc w:val="center"/>
              <w:rPr>
                <w:rFonts w:hint="eastAsia" w:ascii="仿宋_GB2312" w:hAnsi="仿宋_GB2312" w:eastAsia="仿宋_GB2312" w:cs="仿宋_GB2312"/>
                <w:sz w:val="32"/>
                <w:szCs w:val="32"/>
              </w:rPr>
            </w:pPr>
          </w:p>
        </w:tc>
      </w:tr>
      <w:tr w14:paraId="7D815A8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</w:trPr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37155C0">
            <w:pPr>
              <w:spacing w:line="276" w:lineRule="auto"/>
              <w:rPr>
                <w:rFonts w:ascii="黑体" w:hAnsi="华文中宋" w:eastAsia="黑体"/>
                <w:sz w:val="32"/>
                <w:szCs w:val="32"/>
              </w:rPr>
            </w:pPr>
            <w:r>
              <w:rPr>
                <w:rFonts w:hint="eastAsia" w:ascii="黑体" w:hAnsi="华文中宋" w:eastAsia="黑体"/>
                <w:sz w:val="32"/>
                <w:szCs w:val="32"/>
              </w:rPr>
              <w:t>团队名称：</w:t>
            </w:r>
          </w:p>
        </w:tc>
        <w:tc>
          <w:tcPr>
            <w:tcW w:w="4680" w:type="dxa"/>
            <w:tcBorders>
              <w:left w:val="nil"/>
              <w:right w:val="nil"/>
            </w:tcBorders>
            <w:vAlign w:val="bottom"/>
          </w:tcPr>
          <w:p w14:paraId="193CCB0C">
            <w:pPr>
              <w:spacing w:line="276" w:lineRule="auto"/>
              <w:jc w:val="center"/>
              <w:rPr>
                <w:rFonts w:hint="eastAsia" w:ascii="仿宋_GB2312" w:hAnsi="仿宋_GB2312" w:eastAsia="仿宋_GB2312" w:cs="仿宋_GB2312"/>
                <w:sz w:val="32"/>
                <w:szCs w:val="32"/>
              </w:rPr>
            </w:pPr>
          </w:p>
        </w:tc>
      </w:tr>
      <w:tr w14:paraId="0ECD142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</w:trPr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7AC36B9">
            <w:pPr>
              <w:spacing w:line="276" w:lineRule="auto"/>
              <w:jc w:val="center"/>
              <w:rPr>
                <w:rFonts w:ascii="黑体" w:hAnsi="华文中宋" w:eastAsia="黑体"/>
                <w:sz w:val="32"/>
                <w:szCs w:val="32"/>
              </w:rPr>
            </w:pPr>
          </w:p>
        </w:tc>
        <w:tc>
          <w:tcPr>
            <w:tcW w:w="4680" w:type="dxa"/>
            <w:tcBorders>
              <w:left w:val="nil"/>
              <w:right w:val="nil"/>
            </w:tcBorders>
            <w:vAlign w:val="bottom"/>
          </w:tcPr>
          <w:p w14:paraId="650A5F13">
            <w:pPr>
              <w:spacing w:line="276" w:lineRule="auto"/>
              <w:jc w:val="center"/>
              <w:rPr>
                <w:rFonts w:hint="eastAsia" w:ascii="仿宋_GB2312" w:hAnsi="仿宋_GB2312" w:eastAsia="仿宋_GB2312" w:cs="仿宋_GB2312"/>
                <w:sz w:val="32"/>
                <w:szCs w:val="32"/>
              </w:rPr>
            </w:pPr>
          </w:p>
        </w:tc>
      </w:tr>
      <w:tr w14:paraId="5993D89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</w:trPr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DE8CE13">
            <w:pPr>
              <w:spacing w:line="276" w:lineRule="auto"/>
              <w:rPr>
                <w:rFonts w:ascii="黑体" w:hAnsi="华文中宋" w:eastAsia="黑体"/>
                <w:sz w:val="32"/>
                <w:szCs w:val="32"/>
              </w:rPr>
            </w:pPr>
            <w:r>
              <w:rPr>
                <w:rFonts w:hint="eastAsia" w:ascii="黑体" w:hAnsi="华文中宋" w:eastAsia="黑体"/>
                <w:sz w:val="32"/>
                <w:szCs w:val="32"/>
              </w:rPr>
              <w:t>实践专项：</w:t>
            </w:r>
          </w:p>
        </w:tc>
        <w:tc>
          <w:tcPr>
            <w:tcW w:w="4680" w:type="dxa"/>
            <w:tcBorders>
              <w:left w:val="nil"/>
              <w:right w:val="nil"/>
            </w:tcBorders>
            <w:vAlign w:val="bottom"/>
          </w:tcPr>
          <w:p w14:paraId="15A869AF">
            <w:pPr>
              <w:spacing w:line="276" w:lineRule="auto"/>
              <w:jc w:val="center"/>
              <w:rPr>
                <w:rFonts w:hint="eastAsia" w:ascii="仿宋_GB2312" w:hAnsi="仿宋_GB2312" w:eastAsia="仿宋_GB2312" w:cs="仿宋_GB2312"/>
                <w:sz w:val="32"/>
                <w:szCs w:val="32"/>
              </w:rPr>
            </w:pPr>
          </w:p>
        </w:tc>
      </w:tr>
      <w:tr w14:paraId="6DCAB60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</w:trPr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29590D2">
            <w:pPr>
              <w:spacing w:line="276" w:lineRule="auto"/>
              <w:rPr>
                <w:rFonts w:ascii="黑体" w:hAnsi="华文中宋" w:eastAsia="黑体"/>
                <w:sz w:val="32"/>
                <w:szCs w:val="32"/>
              </w:rPr>
            </w:pPr>
            <w:r>
              <w:rPr>
                <w:rFonts w:hint="eastAsia" w:ascii="黑体" w:hAnsi="华文中宋" w:eastAsia="黑体"/>
                <w:sz w:val="32"/>
                <w:szCs w:val="32"/>
              </w:rPr>
              <w:t>实 践 地：</w:t>
            </w:r>
          </w:p>
        </w:tc>
        <w:tc>
          <w:tcPr>
            <w:tcW w:w="4680" w:type="dxa"/>
            <w:tcBorders>
              <w:left w:val="nil"/>
              <w:right w:val="nil"/>
            </w:tcBorders>
            <w:vAlign w:val="bottom"/>
          </w:tcPr>
          <w:p w14:paraId="6FD4172C">
            <w:pPr>
              <w:spacing w:line="276" w:lineRule="auto"/>
              <w:jc w:val="center"/>
              <w:rPr>
                <w:rFonts w:hint="eastAsia" w:ascii="仿宋_GB2312" w:hAnsi="仿宋_GB2312" w:eastAsia="仿宋_GB2312" w:cs="仿宋_GB2312"/>
                <w:sz w:val="32"/>
                <w:szCs w:val="32"/>
              </w:rPr>
            </w:pPr>
          </w:p>
        </w:tc>
      </w:tr>
      <w:tr w14:paraId="1F5323A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</w:trPr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AB75659">
            <w:pPr>
              <w:spacing w:line="276" w:lineRule="auto"/>
              <w:rPr>
                <w:rFonts w:ascii="黑体" w:hAnsi="华文中宋" w:eastAsia="黑体"/>
                <w:sz w:val="32"/>
                <w:szCs w:val="32"/>
              </w:rPr>
            </w:pPr>
            <w:r>
              <w:rPr>
                <w:rFonts w:hint="eastAsia" w:ascii="黑体" w:hAnsi="华文中宋" w:eastAsia="黑体"/>
                <w:sz w:val="32"/>
                <w:szCs w:val="32"/>
              </w:rPr>
              <w:t>实践方式：</w:t>
            </w:r>
          </w:p>
        </w:tc>
        <w:tc>
          <w:tcPr>
            <w:tcW w:w="4680" w:type="dxa"/>
            <w:tcBorders>
              <w:left w:val="nil"/>
              <w:right w:val="nil"/>
            </w:tcBorders>
            <w:vAlign w:val="bottom"/>
          </w:tcPr>
          <w:p w14:paraId="318EEEED">
            <w:pPr>
              <w:spacing w:line="276" w:lineRule="auto"/>
              <w:jc w:val="center"/>
              <w:rPr>
                <w:rFonts w:hint="eastAsia" w:ascii="仿宋_GB2312" w:hAnsi="仿宋_GB2312" w:eastAsia="仿宋_GB2312" w:cs="仿宋_GB2312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sz w:val="32"/>
                <w:szCs w:val="32"/>
              </w:rPr>
              <w:t>□团队实践   □个人实践</w:t>
            </w:r>
          </w:p>
        </w:tc>
      </w:tr>
      <w:tr w14:paraId="4EBD5C0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</w:trPr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002A457">
            <w:pPr>
              <w:spacing w:line="276" w:lineRule="auto"/>
              <w:rPr>
                <w:rFonts w:ascii="黑体" w:hAnsi="华文中宋" w:eastAsia="黑体"/>
                <w:sz w:val="32"/>
                <w:szCs w:val="32"/>
              </w:rPr>
            </w:pPr>
            <w:r>
              <w:rPr>
                <w:rFonts w:hint="eastAsia" w:ascii="黑体" w:hAnsi="华文中宋" w:eastAsia="黑体"/>
                <w:sz w:val="32"/>
                <w:szCs w:val="32"/>
              </w:rPr>
              <w:t>团队编号：</w:t>
            </w:r>
          </w:p>
        </w:tc>
        <w:tc>
          <w:tcPr>
            <w:tcW w:w="4680" w:type="dxa"/>
            <w:tcBorders>
              <w:left w:val="nil"/>
              <w:right w:val="nil"/>
            </w:tcBorders>
            <w:vAlign w:val="bottom"/>
          </w:tcPr>
          <w:p w14:paraId="210F3A1C">
            <w:pPr>
              <w:spacing w:line="276" w:lineRule="auto"/>
              <w:jc w:val="center"/>
              <w:rPr>
                <w:rFonts w:hint="eastAsia" w:ascii="仿宋_GB2312" w:hAnsi="仿宋_GB2312" w:eastAsia="仿宋_GB2312" w:cs="仿宋_GB2312"/>
                <w:sz w:val="32"/>
                <w:szCs w:val="32"/>
              </w:rPr>
            </w:pPr>
          </w:p>
        </w:tc>
      </w:tr>
      <w:tr w14:paraId="26171BA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</w:trPr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373FFBD">
            <w:pPr>
              <w:spacing w:line="276" w:lineRule="auto"/>
              <w:rPr>
                <w:rFonts w:ascii="黑体" w:hAnsi="华文中宋" w:eastAsia="黑体"/>
                <w:sz w:val="32"/>
                <w:szCs w:val="32"/>
              </w:rPr>
            </w:pPr>
            <w:r>
              <w:rPr>
                <w:rFonts w:hint="eastAsia" w:ascii="黑体" w:hAnsi="华文中宋" w:eastAsia="黑体"/>
                <w:sz w:val="32"/>
                <w:szCs w:val="32"/>
              </w:rPr>
              <w:t>实践时间：</w:t>
            </w:r>
          </w:p>
        </w:tc>
        <w:tc>
          <w:tcPr>
            <w:tcW w:w="4680" w:type="dxa"/>
            <w:tcBorders>
              <w:left w:val="nil"/>
              <w:right w:val="nil"/>
            </w:tcBorders>
            <w:vAlign w:val="bottom"/>
          </w:tcPr>
          <w:p w14:paraId="078D3065">
            <w:pPr>
              <w:spacing w:line="276" w:lineRule="auto"/>
              <w:jc w:val="center"/>
              <w:rPr>
                <w:rFonts w:hint="eastAsia" w:ascii="仿宋_GB2312" w:hAnsi="仿宋_GB2312" w:eastAsia="仿宋_GB2312" w:cs="仿宋_GB2312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sz w:val="32"/>
                <w:szCs w:val="32"/>
              </w:rPr>
              <w:t>202</w:t>
            </w:r>
            <w:r>
              <w:rPr>
                <w:rFonts w:hint="eastAsia" w:ascii="仿宋_GB2312" w:hAnsi="仿宋_GB2312" w:eastAsia="仿宋_GB2312" w:cs="仿宋_GB2312"/>
                <w:sz w:val="32"/>
                <w:szCs w:val="32"/>
                <w:lang w:val="en-US" w:eastAsia="zh-CN"/>
              </w:rPr>
              <w:t>5</w:t>
            </w:r>
            <w:r>
              <w:rPr>
                <w:rFonts w:hint="eastAsia" w:ascii="仿宋_GB2312" w:hAnsi="仿宋_GB2312" w:eastAsia="仿宋_GB2312" w:cs="仿宋_GB2312"/>
                <w:sz w:val="32"/>
                <w:szCs w:val="32"/>
              </w:rPr>
              <w:t>年  月  日—  月  日</w:t>
            </w:r>
          </w:p>
        </w:tc>
      </w:tr>
    </w:tbl>
    <w:p w14:paraId="7B74A4DE">
      <w:pPr>
        <w:pStyle w:val="131"/>
        <w:spacing w:before="0" w:beforeLines="0"/>
        <w:jc w:val="both"/>
        <w:rPr>
          <w:rFonts w:hint="eastAsia" w:eastAsia="楷体_GB2312"/>
          <w:b/>
          <w:lang w:eastAsia="zh-CN"/>
        </w:rPr>
      </w:pPr>
    </w:p>
    <w:p w14:paraId="7D4D33BA">
      <w:pPr>
        <w:pStyle w:val="131"/>
        <w:spacing w:before="0" w:beforeLines="0"/>
        <w:jc w:val="both"/>
        <w:rPr>
          <w:rFonts w:hint="eastAsia" w:eastAsia="楷体_GB2312"/>
          <w:b/>
          <w:lang w:eastAsia="zh-CN"/>
        </w:rPr>
      </w:pPr>
    </w:p>
    <w:p w14:paraId="23D30F35">
      <w:pPr>
        <w:pStyle w:val="131"/>
        <w:spacing w:before="0" w:beforeLines="0"/>
        <w:rPr>
          <w:b/>
        </w:rPr>
      </w:pPr>
    </w:p>
    <w:p w14:paraId="3AD0B139">
      <w:pPr>
        <w:adjustRightInd w:val="0"/>
        <w:spacing w:line="324" w:lineRule="auto"/>
        <w:jc w:val="center"/>
        <w:rPr>
          <w:rFonts w:ascii="华文楷体" w:hAnsi="华文楷体" w:eastAsia="华文楷体"/>
          <w:sz w:val="28"/>
          <w:szCs w:val="28"/>
        </w:rPr>
      </w:pPr>
      <w:r>
        <w:rPr>
          <w:rFonts w:hint="eastAsia" w:ascii="华文楷体" w:hAnsi="华文楷体" w:eastAsia="华文楷体"/>
          <w:sz w:val="28"/>
          <w:szCs w:val="28"/>
        </w:rPr>
        <w:t>北京科技大学“社会实践”课程组</w:t>
      </w:r>
    </w:p>
    <w:p w14:paraId="07B1C6CF">
      <w:pPr>
        <w:pStyle w:val="131"/>
        <w:spacing w:before="0" w:beforeLines="0"/>
        <w:rPr>
          <w:rFonts w:ascii="华文中宋" w:hAnsi="华文中宋" w:eastAsia="华文中宋"/>
          <w:b/>
        </w:rPr>
      </w:pPr>
      <w:r>
        <w:rPr>
          <w:rFonts w:hint="eastAsia" w:ascii="华文楷体" w:hAnsi="华文楷体" w:eastAsia="华文楷体"/>
          <w:sz w:val="28"/>
          <w:szCs w:val="28"/>
        </w:rPr>
        <w:t xml:space="preserve"> 202</w:t>
      </w:r>
      <w:r>
        <w:rPr>
          <w:rFonts w:hint="eastAsia" w:ascii="华文楷体" w:hAnsi="华文楷体" w:eastAsia="华文楷体"/>
          <w:sz w:val="28"/>
          <w:szCs w:val="28"/>
          <w:lang w:val="en-US" w:eastAsia="zh-CN"/>
        </w:rPr>
        <w:t>5</w:t>
      </w:r>
      <w:r>
        <w:rPr>
          <w:rFonts w:hint="eastAsia" w:ascii="华文楷体" w:hAnsi="华文楷体" w:eastAsia="华文楷体"/>
          <w:sz w:val="28"/>
          <w:szCs w:val="28"/>
        </w:rPr>
        <w:t>年3月</w:t>
      </w:r>
      <w:r>
        <w:rPr>
          <w:b/>
        </w:rPr>
        <w:br w:type="page"/>
      </w:r>
      <w:r>
        <w:rPr>
          <w:rFonts w:hint="eastAsia" w:ascii="华文中宋" w:hAnsi="华文中宋" w:eastAsia="华文中宋"/>
          <w:b/>
        </w:rPr>
        <w:t>填表说明</w:t>
      </w:r>
    </w:p>
    <w:tbl>
      <w:tblPr>
        <w:tblStyle w:val="6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 w14:paraId="17D5DB5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924" w:hRule="atLeast"/>
        </w:trPr>
        <w:tc>
          <w:tcPr>
            <w:tcW w:w="8522" w:type="dxa"/>
            <w:vAlign w:val="center"/>
          </w:tcPr>
          <w:p w14:paraId="23F3F655">
            <w:pPr>
              <w:pStyle w:val="120"/>
              <w:ind w:firstLine="432" w:firstLineChars="180"/>
              <w:rPr>
                <w:rFonts w:ascii="宋体" w:hAnsi="宋体" w:cs="宋体"/>
                <w:sz w:val="24"/>
              </w:rPr>
            </w:pPr>
            <w:r>
              <w:rPr>
                <w:rFonts w:hint="eastAsia" w:ascii="宋体" w:hAnsi="宋体" w:cs="宋体"/>
                <w:sz w:val="24"/>
              </w:rPr>
              <w:t>1.《社会实践登记表》（下简称《登记表》）是学生完成社会实践活动的记录与凭证，须如实填写。可以是手写版或打印版，要求字迹工整、清晰。</w:t>
            </w:r>
          </w:p>
          <w:p w14:paraId="6775A861">
            <w:pPr>
              <w:pStyle w:val="120"/>
              <w:ind w:firstLine="432" w:firstLineChars="180"/>
              <w:rPr>
                <w:rFonts w:hint="default" w:ascii="宋体" w:hAnsi="宋体" w:eastAsia="宋体" w:cs="宋体"/>
                <w:color w:val="000000"/>
                <w:sz w:val="24"/>
                <w:highlight w:val="no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</w:rPr>
              <w:t>2.</w:t>
            </w:r>
            <w:r>
              <w:rPr>
                <w:rFonts w:hint="eastAsia" w:ascii="宋体" w:hAnsi="宋体" w:cs="宋体"/>
                <w:color w:val="000000"/>
                <w:sz w:val="24"/>
              </w:rPr>
              <w:t>《登记表》封面填写由团队实践负责人填写自己的学院、学号等基本信息。“实践专项”根据开展活动的内容填写以下</w:t>
            </w:r>
            <w:r>
              <w:rPr>
                <w:rFonts w:hint="eastAsia" w:ascii="宋体" w:hAnsi="宋体" w:cs="宋体"/>
                <w:color w:val="000000"/>
                <w:sz w:val="24"/>
                <w:lang w:val="en-US" w:eastAsia="zh-CN"/>
              </w:rPr>
              <w:t>四类</w:t>
            </w:r>
            <w:r>
              <w:rPr>
                <w:rFonts w:hint="eastAsia" w:ascii="宋体" w:hAnsi="宋体" w:cs="宋体"/>
                <w:color w:val="000000"/>
                <w:sz w:val="24"/>
              </w:rPr>
              <w:t>专项之一：</w:t>
            </w:r>
            <w:r>
              <w:rPr>
                <w:rFonts w:hint="eastAsia" w:ascii="宋体" w:hAnsi="宋体" w:cs="宋体"/>
                <w:color w:val="000000"/>
                <w:sz w:val="24"/>
                <w:highlight w:val="none"/>
              </w:rPr>
              <w:t>钢铁脊梁助力乡村振兴、求实鼎新服务首都发展、满井青年红色寻访与理论宣讲、钢筋铁骨青年成长成才。</w:t>
            </w:r>
            <w:r>
              <w:rPr>
                <w:rFonts w:hint="eastAsia" w:ascii="宋体" w:hAnsi="宋体" w:cs="宋体"/>
                <w:color w:val="000000"/>
                <w:sz w:val="24"/>
                <w:highlight w:val="none"/>
                <w:lang w:val="en-US" w:eastAsia="zh-CN"/>
              </w:rPr>
              <w:t>实践地至少精确到县（市、区）级，如有多个实践地只填最主要实践地。</w:t>
            </w:r>
          </w:p>
          <w:p w14:paraId="4AC8051E">
            <w:pPr>
              <w:pStyle w:val="120"/>
              <w:ind w:firstLine="432" w:firstLineChars="180"/>
              <w:rPr>
                <w:rFonts w:ascii="宋体" w:hAnsi="宋体" w:cs="宋体"/>
                <w:sz w:val="24"/>
              </w:rPr>
            </w:pPr>
            <w:r>
              <w:rPr>
                <w:rFonts w:hint="eastAsia" w:ascii="宋体" w:hAnsi="宋体" w:cs="宋体"/>
                <w:color w:val="000000"/>
                <w:sz w:val="24"/>
              </w:rPr>
              <w:t>3.</w:t>
            </w:r>
            <w:r>
              <w:rPr>
                <w:rFonts w:hint="eastAsia" w:ascii="宋体" w:hAnsi="宋体" w:cs="宋体"/>
                <w:sz w:val="24"/>
              </w:rPr>
              <w:t>文档页面设置为默认A4页面，标题为黑体四号字、居中，正文为仿宋_GB2312</w:t>
            </w:r>
            <w:r>
              <w:rPr>
                <w:rFonts w:hint="eastAsia" w:ascii="宋体" w:hAnsi="宋体" w:cs="宋体"/>
                <w:sz w:val="24"/>
                <w:lang w:val="en-US" w:eastAsia="zh-CN"/>
              </w:rPr>
              <w:t>小</w:t>
            </w:r>
            <w:r>
              <w:rPr>
                <w:rFonts w:hint="eastAsia" w:ascii="宋体" w:hAnsi="宋体" w:cs="宋体"/>
                <w:sz w:val="24"/>
              </w:rPr>
              <w:t>四号字、两端对齐、段首两字符缩进、</w:t>
            </w:r>
            <w:r>
              <w:rPr>
                <w:rFonts w:ascii="宋体" w:hAnsi="宋体" w:cs="宋体"/>
                <w:sz w:val="24"/>
              </w:rPr>
              <w:t>28</w:t>
            </w:r>
            <w:r>
              <w:rPr>
                <w:rFonts w:hint="eastAsia" w:ascii="宋体" w:hAnsi="宋体" w:cs="宋体"/>
                <w:sz w:val="24"/>
              </w:rPr>
              <w:t>磅行距，图片为</w:t>
            </w:r>
            <w:r>
              <w:rPr>
                <w:rFonts w:hint="eastAsia" w:ascii="宋体" w:hAnsi="宋体" w:cs="宋体"/>
                <w:sz w:val="24"/>
                <w:lang w:eastAsia="zh-CN"/>
              </w:rPr>
              <w:t>“</w:t>
            </w:r>
            <w:r>
              <w:rPr>
                <w:rFonts w:hint="eastAsia" w:ascii="宋体" w:hAnsi="宋体" w:cs="宋体"/>
                <w:sz w:val="24"/>
                <w:lang w:val="en-US" w:eastAsia="zh-CN"/>
              </w:rPr>
              <w:t>嵌入型</w:t>
            </w:r>
            <w:r>
              <w:rPr>
                <w:rFonts w:hint="eastAsia" w:ascii="宋体" w:hAnsi="宋体" w:cs="宋体"/>
                <w:sz w:val="24"/>
                <w:lang w:eastAsia="zh-CN"/>
              </w:rPr>
              <w:t>”</w:t>
            </w:r>
            <w:r>
              <w:rPr>
                <w:rFonts w:hint="eastAsia" w:ascii="宋体" w:hAnsi="宋体" w:cs="宋体"/>
                <w:sz w:val="24"/>
              </w:rPr>
              <w:t xml:space="preserve">插入，使用A4纸、黑白印刷，内容图文并茂。 </w:t>
            </w:r>
          </w:p>
          <w:p w14:paraId="0291DD48">
            <w:pPr>
              <w:pStyle w:val="120"/>
              <w:ind w:firstLine="432" w:firstLineChars="180"/>
              <w:rPr>
                <w:rFonts w:ascii="宋体" w:hAnsi="宋体" w:cs="宋体"/>
                <w:sz w:val="24"/>
              </w:rPr>
            </w:pPr>
            <w:r>
              <w:rPr>
                <w:rFonts w:hint="eastAsia" w:ascii="宋体" w:hAnsi="宋体" w:cs="宋体"/>
                <w:sz w:val="24"/>
              </w:rPr>
              <w:t>4.正式填写《登记表》内容时，须认真阅读本填表说明。C表中的实践活动记录，建议在社会实践的过程中每日及时整理填写，填写内容时要注明每日活动中的具体时间、地点、过程、对象及效果等。</w:t>
            </w:r>
          </w:p>
          <w:p w14:paraId="5625623C">
            <w:pPr>
              <w:pStyle w:val="120"/>
              <w:ind w:firstLine="432" w:firstLineChars="180"/>
            </w:pPr>
            <w:r>
              <w:rPr>
                <w:rFonts w:hint="eastAsia" w:ascii="宋体" w:hAnsi="宋体" w:cs="宋体"/>
                <w:sz w:val="24"/>
              </w:rPr>
              <w:t>5.D表中的“实践单位意见”，由学生实践所在单位根据学生实践效果填写，并加盖公章；因特殊原因不能获得实践单位意见及加盖公章者，须详细说明原因，并有指导教师签字证明。如实践单位有多家，可将D表“实践单位意见”部分复印后分别由实践单位填写，并附入本《登记表》中。D表中的“实践成果概述”，须根据社会实践活动具体情况选择相应内容填写完整。</w:t>
            </w:r>
          </w:p>
        </w:tc>
      </w:tr>
    </w:tbl>
    <w:p w14:paraId="2471ADEE"/>
    <w:p w14:paraId="02B00473"/>
    <w:p w14:paraId="026D4658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br w:type="page"/>
      </w:r>
    </w:p>
    <w:p w14:paraId="40CD4A07">
      <w:pPr>
        <w:pStyle w:val="131"/>
        <w:spacing w:before="156"/>
        <w:rPr>
          <w:sz w:val="28"/>
          <w:szCs w:val="28"/>
        </w:rPr>
      </w:pPr>
      <w:r>
        <w:rPr>
          <w:rFonts w:hint="eastAsia"/>
          <w:sz w:val="28"/>
          <w:szCs w:val="28"/>
        </w:rPr>
        <w:t>A</w:t>
      </w:r>
    </w:p>
    <w:p w14:paraId="18A27FF3">
      <w:pPr>
        <w:widowControl/>
        <w:jc w:val="center"/>
        <w:rPr>
          <w:rFonts w:eastAsia="方正大标宋简体"/>
          <w:sz w:val="32"/>
          <w:szCs w:val="30"/>
        </w:rPr>
      </w:pPr>
    </w:p>
    <w:p w14:paraId="69BEF885">
      <w:pPr>
        <w:widowControl/>
        <w:snapToGrid/>
        <w:jc w:val="center"/>
        <w:rPr>
          <w:rFonts w:hint="eastAsia" w:ascii="宋体" w:hAnsi="宋体" w:eastAsia="宋体" w:cs="宋体"/>
          <w:b/>
          <w:bCs/>
          <w:sz w:val="28"/>
          <w:szCs w:val="30"/>
        </w:rPr>
      </w:pPr>
      <w:r>
        <w:rPr>
          <w:rFonts w:hint="eastAsia" w:ascii="宋体" w:hAnsi="宋体" w:eastAsia="宋体" w:cs="宋体"/>
          <w:b/>
          <w:bCs/>
          <w:sz w:val="28"/>
          <w:szCs w:val="30"/>
        </w:rPr>
        <w:t>诚信承诺书</w:t>
      </w:r>
    </w:p>
    <w:p w14:paraId="5B4674B3"/>
    <w:p w14:paraId="036E6797">
      <w:pPr>
        <w:widowControl/>
        <w:spacing w:line="360" w:lineRule="auto"/>
        <w:ind w:firstLine="480" w:firstLineChars="200"/>
        <w:rPr>
          <w:sz w:val="24"/>
        </w:rPr>
      </w:pPr>
      <w:r>
        <w:rPr>
          <w:rFonts w:hint="eastAsia" w:hAnsi="宋体"/>
          <w:sz w:val="24"/>
        </w:rPr>
        <w:t>本团队</w:t>
      </w:r>
      <w:r>
        <w:rPr>
          <w:rFonts w:hint="eastAsia" w:hAnsi="宋体"/>
          <w:sz w:val="24"/>
          <w:u w:val="single"/>
        </w:rPr>
        <w:t xml:space="preserve"> </w:t>
      </w:r>
      <w:r>
        <w:rPr>
          <w:rFonts w:hAnsi="宋体"/>
          <w:sz w:val="24"/>
          <w:u w:val="single"/>
        </w:rPr>
        <w:t xml:space="preserve">   </w:t>
      </w:r>
      <w:r>
        <w:rPr>
          <w:rFonts w:hint="eastAsia" w:hAnsi="宋体"/>
          <w:sz w:val="24"/>
        </w:rPr>
        <w:t>人已于今年</w:t>
      </w:r>
      <w:r>
        <w:rPr>
          <w:rFonts w:hint="eastAsia"/>
          <w:sz w:val="24"/>
          <w:u w:val="single"/>
        </w:rPr>
        <w:t xml:space="preserve">     </w:t>
      </w:r>
      <w:r>
        <w:rPr>
          <w:rFonts w:hint="eastAsia" w:hAnsi="宋体"/>
          <w:sz w:val="24"/>
        </w:rPr>
        <w:t>月</w:t>
      </w:r>
      <w:r>
        <w:rPr>
          <w:rFonts w:hint="eastAsia"/>
          <w:sz w:val="24"/>
          <w:u w:val="single"/>
        </w:rPr>
        <w:t xml:space="preserve">     </w:t>
      </w:r>
      <w:r>
        <w:rPr>
          <w:rFonts w:hint="eastAsia" w:hAnsi="宋体"/>
          <w:sz w:val="24"/>
        </w:rPr>
        <w:t>日至</w:t>
      </w:r>
      <w:r>
        <w:rPr>
          <w:rFonts w:hint="eastAsia"/>
          <w:sz w:val="24"/>
          <w:u w:val="single"/>
        </w:rPr>
        <w:t xml:space="preserve">     </w:t>
      </w:r>
      <w:r>
        <w:rPr>
          <w:rFonts w:hint="eastAsia" w:hAnsi="宋体"/>
          <w:sz w:val="24"/>
        </w:rPr>
        <w:t>月</w:t>
      </w:r>
      <w:r>
        <w:rPr>
          <w:rFonts w:hint="eastAsia"/>
          <w:sz w:val="24"/>
          <w:u w:val="single"/>
        </w:rPr>
        <w:t xml:space="preserve">     </w:t>
      </w:r>
      <w:r>
        <w:rPr>
          <w:rFonts w:hint="eastAsia" w:hAnsi="宋体"/>
          <w:sz w:val="24"/>
        </w:rPr>
        <w:t>日参加社会实践活动，现郑重承诺：</w:t>
      </w:r>
    </w:p>
    <w:p w14:paraId="2BD0FFF6">
      <w:pPr>
        <w:spacing w:line="360" w:lineRule="auto"/>
        <w:ind w:firstLine="480" w:firstLineChars="200"/>
        <w:jc w:val="left"/>
        <w:rPr>
          <w:rFonts w:ascii="微软雅黑" w:hAnsi="微软雅黑" w:eastAsia="微软雅黑"/>
          <w:color w:val="000000"/>
        </w:rPr>
      </w:pPr>
      <w:r>
        <w:rPr>
          <w:rFonts w:eastAsia="Times New Roman"/>
          <w:color w:val="000000"/>
          <w:sz w:val="24"/>
          <w:szCs w:val="24"/>
        </w:rPr>
        <w:t xml:space="preserve">1. </w:t>
      </w:r>
      <w:r>
        <w:rPr>
          <w:rFonts w:ascii="宋体" w:hAnsi="宋体"/>
          <w:color w:val="000000"/>
          <w:sz w:val="24"/>
          <w:szCs w:val="24"/>
        </w:rPr>
        <w:t>本团队所有成员已按照学校相关规定和要求完成社会实践；</w:t>
      </w:r>
    </w:p>
    <w:p w14:paraId="4CB421F2">
      <w:pPr>
        <w:spacing w:line="360" w:lineRule="auto"/>
        <w:ind w:firstLine="480" w:firstLineChars="200"/>
        <w:jc w:val="left"/>
        <w:rPr>
          <w:rFonts w:ascii="微软雅黑" w:hAnsi="微软雅黑" w:eastAsia="微软雅黑"/>
          <w:color w:val="000000"/>
        </w:rPr>
      </w:pPr>
      <w:r>
        <w:rPr>
          <w:rFonts w:eastAsia="Times New Roman"/>
          <w:color w:val="000000"/>
          <w:sz w:val="24"/>
          <w:szCs w:val="24"/>
        </w:rPr>
        <w:t xml:space="preserve">2. </w:t>
      </w:r>
      <w:r>
        <w:rPr>
          <w:rFonts w:ascii="宋体" w:hAnsi="宋体"/>
          <w:color w:val="000000"/>
          <w:sz w:val="24"/>
          <w:szCs w:val="24"/>
        </w:rPr>
        <w:t>实践过程中秉承学校“学风严谨、崇尚实践”的光荣传统，认真开展各项活动，无弄虚作假行为发生；</w:t>
      </w:r>
    </w:p>
    <w:p w14:paraId="02954409">
      <w:pPr>
        <w:spacing w:line="360" w:lineRule="auto"/>
        <w:ind w:firstLine="480" w:firstLineChars="200"/>
        <w:jc w:val="left"/>
        <w:rPr>
          <w:rFonts w:ascii="微软雅黑" w:hAnsi="微软雅黑" w:eastAsia="微软雅黑"/>
          <w:color w:val="000000"/>
        </w:rPr>
      </w:pPr>
      <w:r>
        <w:rPr>
          <w:rFonts w:eastAsia="Times New Roman"/>
          <w:color w:val="000000"/>
          <w:sz w:val="24"/>
          <w:szCs w:val="24"/>
        </w:rPr>
        <w:t xml:space="preserve">3. </w:t>
      </w:r>
      <w:r>
        <w:rPr>
          <w:rFonts w:ascii="宋体" w:hAnsi="宋体"/>
          <w:color w:val="000000"/>
          <w:sz w:val="24"/>
          <w:szCs w:val="24"/>
        </w:rPr>
        <w:t>每日如实填写《社会实践登记表》，所记录活动内容在本团队实践过程中均真实开展；</w:t>
      </w:r>
    </w:p>
    <w:p w14:paraId="39FAD7EC">
      <w:pPr>
        <w:spacing w:line="360" w:lineRule="auto"/>
        <w:ind w:firstLine="480" w:firstLineChars="200"/>
        <w:jc w:val="left"/>
        <w:rPr>
          <w:rFonts w:ascii="微软雅黑" w:hAnsi="微软雅黑" w:eastAsia="微软雅黑"/>
          <w:color w:val="000000"/>
        </w:rPr>
      </w:pPr>
      <w:r>
        <w:rPr>
          <w:rFonts w:eastAsia="Times New Roman"/>
          <w:color w:val="000000"/>
          <w:sz w:val="24"/>
          <w:szCs w:val="24"/>
        </w:rPr>
        <w:t xml:space="preserve">4. </w:t>
      </w:r>
      <w:r>
        <w:rPr>
          <w:rFonts w:ascii="宋体" w:hAnsi="宋体"/>
          <w:color w:val="000000"/>
          <w:sz w:val="24"/>
          <w:szCs w:val="24"/>
        </w:rPr>
        <w:t>社会实践结束后，认真总结实践成果，在完成总结报告撰写、答辩筹备等工作中，符合相关学术规范，无下载、抄袭、剽窃、雷同等弄虚作假行为。</w:t>
      </w:r>
    </w:p>
    <w:p w14:paraId="44DED4AD"/>
    <w:p w14:paraId="3B47ABB0">
      <w:pPr>
        <w:widowControl/>
        <w:spacing w:line="360" w:lineRule="auto"/>
        <w:ind w:firstLine="480" w:firstLineChars="200"/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>团队成员签字：</w:t>
      </w:r>
    </w:p>
    <w:p w14:paraId="1EB6883E">
      <w:pPr>
        <w:widowControl/>
        <w:spacing w:line="360" w:lineRule="auto"/>
        <w:ind w:right="960" w:firstLine="480" w:firstLineChars="200"/>
        <w:rPr>
          <w:rFonts w:eastAsia="华文中宋"/>
          <w:sz w:val="24"/>
        </w:rPr>
      </w:pPr>
    </w:p>
    <w:p w14:paraId="091CEEA4">
      <w:pPr>
        <w:widowControl/>
        <w:spacing w:line="360" w:lineRule="auto"/>
        <w:ind w:right="960" w:firstLine="480" w:firstLineChars="200"/>
        <w:rPr>
          <w:rFonts w:eastAsia="华文中宋"/>
          <w:sz w:val="24"/>
        </w:rPr>
      </w:pPr>
    </w:p>
    <w:p w14:paraId="59517148">
      <w:pPr>
        <w:widowControl/>
        <w:spacing w:line="360" w:lineRule="auto"/>
        <w:ind w:right="960" w:firstLine="480" w:firstLineChars="200"/>
        <w:rPr>
          <w:rFonts w:eastAsia="华文中宋"/>
          <w:sz w:val="24"/>
        </w:rPr>
      </w:pPr>
    </w:p>
    <w:p w14:paraId="7B0EA0B8">
      <w:pPr>
        <w:widowControl/>
        <w:spacing w:line="360" w:lineRule="auto"/>
        <w:ind w:right="960" w:firstLine="480" w:firstLineChars="200"/>
        <w:rPr>
          <w:rFonts w:eastAsia="华文中宋"/>
          <w:sz w:val="24"/>
        </w:rPr>
      </w:pPr>
    </w:p>
    <w:p w14:paraId="72A6A23E">
      <w:pPr>
        <w:widowControl/>
        <w:spacing w:line="360" w:lineRule="auto"/>
        <w:ind w:right="960" w:firstLine="480" w:firstLineChars="200"/>
        <w:rPr>
          <w:rFonts w:eastAsia="华文中宋"/>
          <w:sz w:val="24"/>
        </w:rPr>
      </w:pPr>
    </w:p>
    <w:p w14:paraId="3CA1F3F5">
      <w:pPr>
        <w:widowControl/>
        <w:spacing w:line="360" w:lineRule="auto"/>
        <w:ind w:right="960" w:firstLine="480" w:firstLineChars="200"/>
        <w:rPr>
          <w:rFonts w:eastAsia="华文中宋"/>
          <w:sz w:val="24"/>
        </w:rPr>
      </w:pPr>
    </w:p>
    <w:p w14:paraId="289AC40C">
      <w:pPr>
        <w:widowControl/>
        <w:spacing w:line="360" w:lineRule="auto"/>
        <w:ind w:right="960" w:firstLine="480" w:firstLineChars="200"/>
        <w:rPr>
          <w:rFonts w:eastAsia="华文中宋"/>
          <w:sz w:val="24"/>
        </w:rPr>
      </w:pPr>
    </w:p>
    <w:p w14:paraId="421830B2">
      <w:pPr>
        <w:widowControl/>
        <w:spacing w:line="360" w:lineRule="auto"/>
        <w:ind w:right="960" w:firstLine="480" w:firstLineChars="200"/>
        <w:rPr>
          <w:rFonts w:eastAsia="华文中宋"/>
          <w:sz w:val="24"/>
        </w:rPr>
      </w:pPr>
    </w:p>
    <w:p w14:paraId="70E62201">
      <w:pPr>
        <w:widowControl/>
        <w:spacing w:line="360" w:lineRule="auto"/>
        <w:ind w:right="960" w:firstLine="480" w:firstLineChars="200"/>
        <w:rPr>
          <w:rFonts w:eastAsia="华文中宋"/>
          <w:sz w:val="24"/>
        </w:rPr>
      </w:pPr>
    </w:p>
    <w:p w14:paraId="18119E8C">
      <w:pPr>
        <w:widowControl/>
        <w:spacing w:line="360" w:lineRule="auto"/>
        <w:ind w:right="960" w:firstLine="480" w:firstLineChars="200"/>
        <w:rPr>
          <w:rFonts w:eastAsia="华文中宋"/>
          <w:sz w:val="24"/>
        </w:rPr>
      </w:pPr>
    </w:p>
    <w:p w14:paraId="180D43D2">
      <w:pPr>
        <w:widowControl/>
        <w:spacing w:line="360" w:lineRule="auto"/>
        <w:ind w:right="960" w:firstLine="5280" w:firstLineChars="2200"/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 xml:space="preserve">团队负责人签字：           </w:t>
      </w:r>
    </w:p>
    <w:p w14:paraId="66523E60">
      <w:pPr>
        <w:widowControl/>
        <w:wordWrap w:val="0"/>
        <w:spacing w:line="360" w:lineRule="auto"/>
        <w:ind w:firstLine="480" w:firstLineChars="200"/>
        <w:jc w:val="right"/>
        <w:rPr>
          <w:rFonts w:eastAsia="华文中宋"/>
          <w:sz w:val="24"/>
        </w:rPr>
      </w:pPr>
      <w:r>
        <w:rPr>
          <w:rFonts w:hint="eastAsia" w:ascii="宋体" w:hAnsi="宋体"/>
          <w:sz w:val="24"/>
        </w:rPr>
        <w:t xml:space="preserve">年    月    日 </w:t>
      </w:r>
      <w:r>
        <w:rPr>
          <w:rFonts w:hint="eastAsia" w:eastAsia="华文中宋"/>
          <w:sz w:val="24"/>
        </w:rPr>
        <w:t xml:space="preserve">   </w:t>
      </w:r>
    </w:p>
    <w:p w14:paraId="157FAF8E">
      <w:pPr>
        <w:widowControl/>
        <w:spacing w:line="360" w:lineRule="auto"/>
        <w:ind w:firstLine="480" w:firstLineChars="200"/>
        <w:rPr>
          <w:rFonts w:eastAsia="华文中宋"/>
          <w:sz w:val="24"/>
        </w:rPr>
      </w:pPr>
    </w:p>
    <w:p w14:paraId="0443BB5F"/>
    <w:p w14:paraId="5B6A8D44"/>
    <w:p w14:paraId="70A089C4">
      <w:pPr>
        <w:pStyle w:val="131"/>
        <w:spacing w:before="156"/>
        <w:rPr>
          <w:rFonts w:eastAsia="方正大标宋简体"/>
          <w:sz w:val="32"/>
          <w:szCs w:val="30"/>
        </w:rPr>
      </w:pPr>
      <w:r>
        <w:br w:type="page"/>
      </w:r>
      <w:r>
        <w:rPr>
          <w:rFonts w:hint="eastAsia" w:eastAsia="方正大标宋简体"/>
          <w:sz w:val="32"/>
          <w:szCs w:val="30"/>
        </w:rPr>
        <w:t xml:space="preserve"> B</w:t>
      </w:r>
    </w:p>
    <w:tbl>
      <w:tblPr>
        <w:tblStyle w:val="60"/>
        <w:tblW w:w="4858" w:type="pct"/>
        <w:tblInd w:w="10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77"/>
        <w:gridCol w:w="708"/>
        <w:gridCol w:w="390"/>
        <w:gridCol w:w="93"/>
        <w:gridCol w:w="1277"/>
        <w:gridCol w:w="2115"/>
        <w:gridCol w:w="387"/>
        <w:gridCol w:w="600"/>
        <w:gridCol w:w="1733"/>
      </w:tblGrid>
      <w:tr w14:paraId="19EB377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</w:trPr>
        <w:tc>
          <w:tcPr>
            <w:tcW w:w="8280" w:type="dxa"/>
            <w:gridSpan w:val="9"/>
            <w:vAlign w:val="center"/>
          </w:tcPr>
          <w:p w14:paraId="6D035C70">
            <w:pPr>
              <w:widowControl/>
              <w:jc w:val="center"/>
              <w:rPr>
                <w:rFonts w:ascii="方正小标宋简体" w:hAnsi="宋体" w:eastAsia="方正小标宋简体"/>
                <w:bCs/>
                <w:sz w:val="24"/>
                <w:szCs w:val="24"/>
              </w:rPr>
            </w:pPr>
            <w:r>
              <w:rPr>
                <w:rFonts w:hint="eastAsia" w:ascii="宋体" w:hAnsi="宋体" w:cs="宋体"/>
                <w:b/>
                <w:sz w:val="28"/>
                <w:szCs w:val="28"/>
              </w:rPr>
              <w:t>团 队 实 践 基 本 情 况</w:t>
            </w:r>
          </w:p>
        </w:tc>
      </w:tr>
      <w:tr w14:paraId="10AEBAD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39" w:hRule="atLeast"/>
        </w:trPr>
        <w:tc>
          <w:tcPr>
            <w:tcW w:w="2075" w:type="dxa"/>
            <w:gridSpan w:val="3"/>
            <w:vMerge w:val="restart"/>
            <w:vAlign w:val="center"/>
          </w:tcPr>
          <w:p w14:paraId="574BFB55">
            <w:pPr>
              <w:widowControl/>
              <w:adjustRightInd w:val="0"/>
              <w:jc w:val="center"/>
              <w:rPr>
                <w:rFonts w:ascii="黑体" w:eastAsia="黑体"/>
                <w:color w:val="000000"/>
                <w:kern w:val="0"/>
                <w:sz w:val="24"/>
              </w:rPr>
            </w:pPr>
            <w:r>
              <w:rPr>
                <w:rFonts w:hint="eastAsia" w:ascii="黑体" w:eastAsia="黑体"/>
                <w:color w:val="000000"/>
                <w:kern w:val="0"/>
                <w:sz w:val="24"/>
              </w:rPr>
              <w:t>团队负责人信息</w:t>
            </w:r>
          </w:p>
        </w:tc>
        <w:tc>
          <w:tcPr>
            <w:tcW w:w="1370" w:type="dxa"/>
            <w:gridSpan w:val="2"/>
            <w:vAlign w:val="center"/>
          </w:tcPr>
          <w:p w14:paraId="4EE37173">
            <w:pPr>
              <w:widowControl/>
              <w:adjustRightInd w:val="0"/>
              <w:jc w:val="center"/>
              <w:rPr>
                <w:rFonts w:ascii="黑体" w:eastAsia="黑体"/>
                <w:color w:val="000000"/>
                <w:kern w:val="0"/>
                <w:sz w:val="24"/>
              </w:rPr>
            </w:pPr>
            <w:r>
              <w:rPr>
                <w:rFonts w:hint="eastAsia" w:ascii="黑体" w:eastAsia="黑体"/>
                <w:color w:val="000000"/>
                <w:kern w:val="0"/>
                <w:sz w:val="24"/>
              </w:rPr>
              <w:t>姓名</w:t>
            </w:r>
          </w:p>
        </w:tc>
        <w:tc>
          <w:tcPr>
            <w:tcW w:w="2502" w:type="dxa"/>
            <w:gridSpan w:val="2"/>
            <w:vAlign w:val="center"/>
          </w:tcPr>
          <w:p w14:paraId="2B10727C">
            <w:pPr>
              <w:widowControl/>
              <w:adjustRightInd w:val="0"/>
              <w:jc w:val="center"/>
              <w:rPr>
                <w:rFonts w:ascii="黑体" w:eastAsia="黑体"/>
                <w:color w:val="000000"/>
                <w:kern w:val="0"/>
                <w:sz w:val="24"/>
              </w:rPr>
            </w:pPr>
            <w:r>
              <w:rPr>
                <w:rFonts w:hint="eastAsia" w:ascii="黑体" w:eastAsia="黑体"/>
                <w:color w:val="000000"/>
                <w:kern w:val="0"/>
                <w:sz w:val="24"/>
              </w:rPr>
              <w:t>手机号码</w:t>
            </w:r>
          </w:p>
        </w:tc>
        <w:tc>
          <w:tcPr>
            <w:tcW w:w="2333" w:type="dxa"/>
            <w:gridSpan w:val="2"/>
            <w:vAlign w:val="center"/>
          </w:tcPr>
          <w:p w14:paraId="19D69B63">
            <w:pPr>
              <w:widowControl/>
              <w:adjustRightInd w:val="0"/>
              <w:jc w:val="center"/>
              <w:rPr>
                <w:rFonts w:hint="eastAsia" w:ascii="黑体" w:eastAsia="黑体"/>
                <w:color w:val="000000"/>
                <w:kern w:val="0"/>
                <w:sz w:val="24"/>
                <w:lang w:eastAsia="zh-CN"/>
              </w:rPr>
            </w:pPr>
            <w:r>
              <w:rPr>
                <w:rFonts w:hint="eastAsia" w:ascii="黑体" w:eastAsia="黑体"/>
                <w:color w:val="000000"/>
                <w:kern w:val="0"/>
                <w:sz w:val="24"/>
                <w:lang w:val="en-US" w:eastAsia="zh-CN"/>
              </w:rPr>
              <w:t>邮箱</w:t>
            </w:r>
          </w:p>
        </w:tc>
      </w:tr>
      <w:tr w14:paraId="389795D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39" w:hRule="atLeast"/>
        </w:trPr>
        <w:tc>
          <w:tcPr>
            <w:tcW w:w="2075" w:type="dxa"/>
            <w:gridSpan w:val="3"/>
            <w:vMerge w:val="continue"/>
            <w:vAlign w:val="center"/>
          </w:tcPr>
          <w:p w14:paraId="5DC91F17">
            <w:pPr>
              <w:widowControl/>
              <w:adjustRightInd w:val="0"/>
              <w:jc w:val="center"/>
              <w:rPr>
                <w:rFonts w:ascii="黑体" w:eastAsia="黑体"/>
                <w:color w:val="000000"/>
                <w:kern w:val="0"/>
                <w:sz w:val="24"/>
              </w:rPr>
            </w:pPr>
          </w:p>
        </w:tc>
        <w:tc>
          <w:tcPr>
            <w:tcW w:w="1370" w:type="dxa"/>
            <w:gridSpan w:val="2"/>
            <w:vAlign w:val="center"/>
          </w:tcPr>
          <w:p w14:paraId="38795719">
            <w:pPr>
              <w:widowControl/>
              <w:adjustRightInd w:val="0"/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 xml:space="preserve"> </w:t>
            </w:r>
          </w:p>
        </w:tc>
        <w:tc>
          <w:tcPr>
            <w:tcW w:w="2502" w:type="dxa"/>
            <w:gridSpan w:val="2"/>
            <w:vAlign w:val="center"/>
          </w:tcPr>
          <w:p w14:paraId="5A9BE72C">
            <w:pPr>
              <w:widowControl/>
              <w:adjustRightInd w:val="0"/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 xml:space="preserve"> </w:t>
            </w:r>
          </w:p>
        </w:tc>
        <w:tc>
          <w:tcPr>
            <w:tcW w:w="2333" w:type="dxa"/>
            <w:gridSpan w:val="2"/>
            <w:vAlign w:val="center"/>
          </w:tcPr>
          <w:p w14:paraId="1E11386A">
            <w:pPr>
              <w:widowControl/>
              <w:adjustRightInd w:val="0"/>
              <w:jc w:val="center"/>
              <w:rPr>
                <w:color w:val="000000"/>
                <w:kern w:val="0"/>
                <w:sz w:val="24"/>
              </w:rPr>
            </w:pPr>
          </w:p>
        </w:tc>
      </w:tr>
      <w:tr w14:paraId="1B8DF9E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39" w:hRule="atLeast"/>
        </w:trPr>
        <w:tc>
          <w:tcPr>
            <w:tcW w:w="2075" w:type="dxa"/>
            <w:gridSpan w:val="3"/>
            <w:vMerge w:val="restart"/>
            <w:vAlign w:val="center"/>
          </w:tcPr>
          <w:p w14:paraId="492DBCF1">
            <w:pPr>
              <w:widowControl/>
              <w:adjustRightInd w:val="0"/>
              <w:jc w:val="center"/>
              <w:rPr>
                <w:rFonts w:ascii="黑体" w:eastAsia="黑体"/>
                <w:color w:val="000000"/>
                <w:kern w:val="0"/>
                <w:sz w:val="24"/>
              </w:rPr>
            </w:pPr>
            <w:r>
              <w:rPr>
                <w:rFonts w:hint="eastAsia" w:ascii="黑体" w:eastAsia="黑体"/>
                <w:color w:val="000000"/>
                <w:kern w:val="0"/>
                <w:sz w:val="24"/>
              </w:rPr>
              <w:t>指导老师信息</w:t>
            </w:r>
          </w:p>
        </w:tc>
        <w:tc>
          <w:tcPr>
            <w:tcW w:w="1370" w:type="dxa"/>
            <w:gridSpan w:val="2"/>
            <w:vAlign w:val="center"/>
          </w:tcPr>
          <w:p w14:paraId="0690D6F1">
            <w:pPr>
              <w:widowControl/>
              <w:adjustRightInd w:val="0"/>
              <w:jc w:val="center"/>
              <w:rPr>
                <w:rFonts w:ascii="黑体" w:eastAsia="黑体"/>
                <w:color w:val="000000"/>
                <w:kern w:val="0"/>
                <w:sz w:val="24"/>
              </w:rPr>
            </w:pPr>
            <w:r>
              <w:rPr>
                <w:rFonts w:hint="eastAsia" w:ascii="黑体" w:eastAsia="黑体"/>
                <w:color w:val="000000"/>
                <w:kern w:val="0"/>
                <w:sz w:val="24"/>
              </w:rPr>
              <w:t>姓名</w:t>
            </w:r>
          </w:p>
        </w:tc>
        <w:tc>
          <w:tcPr>
            <w:tcW w:w="2502" w:type="dxa"/>
            <w:gridSpan w:val="2"/>
            <w:vAlign w:val="center"/>
          </w:tcPr>
          <w:p w14:paraId="1583CB53">
            <w:pPr>
              <w:widowControl/>
              <w:adjustRightInd w:val="0"/>
              <w:jc w:val="center"/>
              <w:rPr>
                <w:rFonts w:ascii="黑体" w:eastAsia="黑体"/>
                <w:color w:val="000000"/>
                <w:kern w:val="0"/>
                <w:sz w:val="24"/>
              </w:rPr>
            </w:pPr>
            <w:r>
              <w:rPr>
                <w:rFonts w:hint="eastAsia" w:ascii="黑体" w:eastAsia="黑体"/>
                <w:color w:val="000000"/>
                <w:kern w:val="0"/>
                <w:sz w:val="24"/>
              </w:rPr>
              <w:t>手机号码</w:t>
            </w:r>
          </w:p>
        </w:tc>
        <w:tc>
          <w:tcPr>
            <w:tcW w:w="2333" w:type="dxa"/>
            <w:gridSpan w:val="2"/>
            <w:vAlign w:val="center"/>
          </w:tcPr>
          <w:p w14:paraId="01412245">
            <w:pPr>
              <w:widowControl/>
              <w:adjustRightInd w:val="0"/>
              <w:jc w:val="center"/>
              <w:rPr>
                <w:rFonts w:hint="eastAsia" w:ascii="黑体" w:eastAsia="黑体"/>
                <w:color w:val="000000"/>
                <w:kern w:val="0"/>
                <w:sz w:val="24"/>
                <w:lang w:eastAsia="zh-CN"/>
              </w:rPr>
            </w:pPr>
            <w:r>
              <w:rPr>
                <w:rFonts w:hint="eastAsia" w:ascii="黑体" w:eastAsia="黑体"/>
                <w:color w:val="000000"/>
                <w:kern w:val="0"/>
                <w:sz w:val="24"/>
                <w:lang w:val="en-US" w:eastAsia="zh-CN"/>
              </w:rPr>
              <w:t>邮箱</w:t>
            </w:r>
          </w:p>
        </w:tc>
      </w:tr>
      <w:tr w14:paraId="129C70A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39" w:hRule="atLeast"/>
        </w:trPr>
        <w:tc>
          <w:tcPr>
            <w:tcW w:w="2075" w:type="dxa"/>
            <w:gridSpan w:val="3"/>
            <w:vMerge w:val="continue"/>
            <w:vAlign w:val="center"/>
          </w:tcPr>
          <w:p w14:paraId="05A9FD4B">
            <w:pPr>
              <w:widowControl/>
              <w:adjustRightInd w:val="0"/>
              <w:jc w:val="center"/>
              <w:rPr>
                <w:rFonts w:ascii="黑体" w:eastAsia="黑体"/>
                <w:color w:val="000000"/>
                <w:kern w:val="0"/>
                <w:sz w:val="24"/>
              </w:rPr>
            </w:pPr>
          </w:p>
        </w:tc>
        <w:tc>
          <w:tcPr>
            <w:tcW w:w="1370" w:type="dxa"/>
            <w:gridSpan w:val="2"/>
            <w:vAlign w:val="center"/>
          </w:tcPr>
          <w:p w14:paraId="5F5F9E0B">
            <w:pPr>
              <w:widowControl/>
              <w:adjustRightInd w:val="0"/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 xml:space="preserve"> </w:t>
            </w:r>
          </w:p>
        </w:tc>
        <w:tc>
          <w:tcPr>
            <w:tcW w:w="2502" w:type="dxa"/>
            <w:gridSpan w:val="2"/>
            <w:vAlign w:val="center"/>
          </w:tcPr>
          <w:p w14:paraId="774B1635">
            <w:pPr>
              <w:widowControl/>
              <w:adjustRightInd w:val="0"/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 xml:space="preserve"> </w:t>
            </w:r>
          </w:p>
        </w:tc>
        <w:tc>
          <w:tcPr>
            <w:tcW w:w="2333" w:type="dxa"/>
            <w:gridSpan w:val="2"/>
            <w:vAlign w:val="center"/>
          </w:tcPr>
          <w:p w14:paraId="354A0782">
            <w:pPr>
              <w:widowControl/>
              <w:adjustRightInd w:val="0"/>
              <w:jc w:val="center"/>
              <w:rPr>
                <w:color w:val="000000"/>
                <w:kern w:val="0"/>
                <w:sz w:val="24"/>
              </w:rPr>
            </w:pPr>
          </w:p>
        </w:tc>
      </w:tr>
      <w:tr w14:paraId="035E967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39" w:hRule="atLeast"/>
        </w:trPr>
        <w:tc>
          <w:tcPr>
            <w:tcW w:w="2075" w:type="dxa"/>
            <w:gridSpan w:val="3"/>
            <w:vMerge w:val="restart"/>
            <w:vAlign w:val="center"/>
          </w:tcPr>
          <w:p w14:paraId="7BC93283">
            <w:pPr>
              <w:widowControl/>
              <w:adjustRightInd w:val="0"/>
              <w:jc w:val="center"/>
              <w:rPr>
                <w:rFonts w:ascii="黑体" w:eastAsia="黑体"/>
                <w:color w:val="000000"/>
                <w:kern w:val="0"/>
                <w:sz w:val="24"/>
              </w:rPr>
            </w:pPr>
            <w:r>
              <w:rPr>
                <w:rFonts w:hint="eastAsia" w:ascii="黑体" w:eastAsia="黑体"/>
                <w:color w:val="000000"/>
                <w:kern w:val="0"/>
                <w:sz w:val="24"/>
              </w:rPr>
              <w:t>指导学长信息</w:t>
            </w:r>
          </w:p>
        </w:tc>
        <w:tc>
          <w:tcPr>
            <w:tcW w:w="1370" w:type="dxa"/>
            <w:gridSpan w:val="2"/>
            <w:vAlign w:val="center"/>
          </w:tcPr>
          <w:p w14:paraId="58FB270E">
            <w:pPr>
              <w:widowControl/>
              <w:adjustRightInd w:val="0"/>
              <w:jc w:val="center"/>
              <w:rPr>
                <w:rFonts w:ascii="黑体" w:eastAsia="黑体"/>
                <w:color w:val="000000"/>
                <w:kern w:val="0"/>
                <w:sz w:val="24"/>
              </w:rPr>
            </w:pPr>
            <w:r>
              <w:rPr>
                <w:rFonts w:hint="eastAsia" w:ascii="黑体" w:eastAsia="黑体"/>
                <w:color w:val="000000"/>
                <w:kern w:val="0"/>
                <w:sz w:val="24"/>
              </w:rPr>
              <w:t>姓名</w:t>
            </w:r>
          </w:p>
        </w:tc>
        <w:tc>
          <w:tcPr>
            <w:tcW w:w="2502" w:type="dxa"/>
            <w:gridSpan w:val="2"/>
            <w:vAlign w:val="center"/>
          </w:tcPr>
          <w:p w14:paraId="36B10C17">
            <w:pPr>
              <w:widowControl/>
              <w:adjustRightInd w:val="0"/>
              <w:jc w:val="center"/>
              <w:rPr>
                <w:rFonts w:ascii="黑体" w:eastAsia="黑体"/>
                <w:color w:val="000000"/>
                <w:kern w:val="0"/>
                <w:sz w:val="24"/>
              </w:rPr>
            </w:pPr>
            <w:r>
              <w:rPr>
                <w:rFonts w:hint="eastAsia" w:ascii="黑体" w:eastAsia="黑体"/>
                <w:color w:val="000000"/>
                <w:kern w:val="0"/>
                <w:sz w:val="24"/>
              </w:rPr>
              <w:t>手机号码</w:t>
            </w:r>
          </w:p>
        </w:tc>
        <w:tc>
          <w:tcPr>
            <w:tcW w:w="2333" w:type="dxa"/>
            <w:gridSpan w:val="2"/>
            <w:vAlign w:val="center"/>
          </w:tcPr>
          <w:p w14:paraId="2F13025F">
            <w:pPr>
              <w:widowControl/>
              <w:adjustRightInd w:val="0"/>
              <w:jc w:val="center"/>
              <w:rPr>
                <w:rFonts w:hint="eastAsia" w:ascii="黑体" w:eastAsia="黑体"/>
                <w:color w:val="000000"/>
                <w:kern w:val="0"/>
                <w:sz w:val="24"/>
                <w:lang w:eastAsia="zh-CN"/>
              </w:rPr>
            </w:pPr>
            <w:r>
              <w:rPr>
                <w:rFonts w:hint="eastAsia" w:ascii="黑体" w:eastAsia="黑体"/>
                <w:color w:val="000000"/>
                <w:kern w:val="0"/>
                <w:sz w:val="24"/>
                <w:lang w:val="en-US" w:eastAsia="zh-CN"/>
              </w:rPr>
              <w:t>邮箱</w:t>
            </w:r>
          </w:p>
        </w:tc>
      </w:tr>
      <w:tr w14:paraId="0D64788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39" w:hRule="atLeast"/>
        </w:trPr>
        <w:tc>
          <w:tcPr>
            <w:tcW w:w="2075" w:type="dxa"/>
            <w:gridSpan w:val="3"/>
            <w:vMerge w:val="continue"/>
            <w:vAlign w:val="center"/>
          </w:tcPr>
          <w:p w14:paraId="0041E9F9">
            <w:pPr>
              <w:widowControl/>
              <w:adjustRightInd w:val="0"/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370" w:type="dxa"/>
            <w:gridSpan w:val="2"/>
            <w:vAlign w:val="center"/>
          </w:tcPr>
          <w:p w14:paraId="07B348AC">
            <w:pPr>
              <w:widowControl/>
              <w:adjustRightInd w:val="0"/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 xml:space="preserve"> </w:t>
            </w:r>
          </w:p>
        </w:tc>
        <w:tc>
          <w:tcPr>
            <w:tcW w:w="2502" w:type="dxa"/>
            <w:gridSpan w:val="2"/>
            <w:vAlign w:val="center"/>
          </w:tcPr>
          <w:p w14:paraId="0DCB65F8">
            <w:pPr>
              <w:widowControl/>
              <w:adjustRightInd w:val="0"/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 xml:space="preserve"> </w:t>
            </w:r>
          </w:p>
        </w:tc>
        <w:tc>
          <w:tcPr>
            <w:tcW w:w="2333" w:type="dxa"/>
            <w:gridSpan w:val="2"/>
            <w:vAlign w:val="center"/>
          </w:tcPr>
          <w:p w14:paraId="7A06C37D">
            <w:pPr>
              <w:widowControl/>
              <w:adjustRightInd w:val="0"/>
              <w:jc w:val="center"/>
              <w:rPr>
                <w:color w:val="000000"/>
                <w:kern w:val="0"/>
                <w:sz w:val="24"/>
              </w:rPr>
            </w:pPr>
          </w:p>
        </w:tc>
      </w:tr>
      <w:tr w14:paraId="5CEA6E7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</w:trPr>
        <w:tc>
          <w:tcPr>
            <w:tcW w:w="8280" w:type="dxa"/>
            <w:gridSpan w:val="9"/>
            <w:vAlign w:val="center"/>
          </w:tcPr>
          <w:p w14:paraId="3B90E3F6">
            <w:pPr>
              <w:widowControl/>
              <w:jc w:val="center"/>
              <w:rPr>
                <w:rFonts w:ascii="宋体" w:hAnsi="宋体" w:eastAsia="华文中宋"/>
                <w:b/>
                <w:bCs/>
                <w:sz w:val="24"/>
                <w:szCs w:val="24"/>
              </w:rPr>
            </w:pPr>
            <w:r>
              <w:rPr>
                <w:rFonts w:hint="eastAsia" w:ascii="宋体" w:hAnsi="宋体" w:cs="宋体"/>
                <w:b/>
                <w:sz w:val="28"/>
                <w:szCs w:val="28"/>
              </w:rPr>
              <w:t>实 践 单 位 基 本 情 况</w:t>
            </w:r>
          </w:p>
        </w:tc>
      </w:tr>
      <w:tr w14:paraId="6DFEF0F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39" w:hRule="atLeast"/>
        </w:trPr>
        <w:tc>
          <w:tcPr>
            <w:tcW w:w="1685" w:type="dxa"/>
            <w:gridSpan w:val="2"/>
            <w:vAlign w:val="center"/>
          </w:tcPr>
          <w:p w14:paraId="5B52E3F5">
            <w:pPr>
              <w:widowControl/>
              <w:adjustRightInd w:val="0"/>
              <w:jc w:val="center"/>
              <w:rPr>
                <w:rFonts w:ascii="黑体" w:eastAsia="黑体"/>
                <w:color w:val="000000"/>
                <w:kern w:val="0"/>
                <w:sz w:val="24"/>
              </w:rPr>
            </w:pPr>
            <w:r>
              <w:rPr>
                <w:rFonts w:hint="eastAsia" w:ascii="黑体" w:eastAsia="黑体"/>
                <w:color w:val="000000"/>
                <w:kern w:val="0"/>
                <w:sz w:val="24"/>
              </w:rPr>
              <w:t>实践单位名称</w:t>
            </w:r>
          </w:p>
        </w:tc>
        <w:tc>
          <w:tcPr>
            <w:tcW w:w="3875" w:type="dxa"/>
            <w:gridSpan w:val="4"/>
            <w:vAlign w:val="center"/>
          </w:tcPr>
          <w:p w14:paraId="3DF39B44">
            <w:pPr>
              <w:widowControl/>
              <w:adjustRightInd w:val="0"/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 xml:space="preserve"> </w:t>
            </w:r>
            <w:bookmarkStart w:id="0" w:name="_GoBack"/>
            <w:bookmarkEnd w:id="0"/>
          </w:p>
        </w:tc>
        <w:tc>
          <w:tcPr>
            <w:tcW w:w="987" w:type="dxa"/>
            <w:gridSpan w:val="2"/>
            <w:vAlign w:val="center"/>
          </w:tcPr>
          <w:p w14:paraId="5C8A7089">
            <w:pPr>
              <w:widowControl/>
              <w:adjustRightInd w:val="0"/>
              <w:jc w:val="center"/>
              <w:rPr>
                <w:rFonts w:ascii="黑体" w:eastAsia="黑体"/>
                <w:color w:val="000000"/>
                <w:kern w:val="0"/>
                <w:sz w:val="24"/>
              </w:rPr>
            </w:pPr>
            <w:r>
              <w:rPr>
                <w:rFonts w:hint="eastAsia" w:ascii="黑体" w:eastAsia="黑体"/>
                <w:color w:val="000000"/>
                <w:kern w:val="0"/>
                <w:sz w:val="24"/>
              </w:rPr>
              <w:t>联系人</w:t>
            </w:r>
          </w:p>
        </w:tc>
        <w:tc>
          <w:tcPr>
            <w:tcW w:w="1733" w:type="dxa"/>
            <w:vAlign w:val="center"/>
          </w:tcPr>
          <w:p w14:paraId="7B1FE00B">
            <w:pPr>
              <w:widowControl/>
              <w:adjustRightInd w:val="0"/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 xml:space="preserve"> </w:t>
            </w:r>
          </w:p>
        </w:tc>
      </w:tr>
      <w:tr w14:paraId="777BCB7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39" w:hRule="atLeast"/>
        </w:trPr>
        <w:tc>
          <w:tcPr>
            <w:tcW w:w="1685" w:type="dxa"/>
            <w:gridSpan w:val="2"/>
            <w:vAlign w:val="center"/>
          </w:tcPr>
          <w:p w14:paraId="669E9BC3">
            <w:pPr>
              <w:widowControl/>
              <w:adjustRightInd w:val="0"/>
              <w:jc w:val="center"/>
              <w:rPr>
                <w:rFonts w:ascii="黑体" w:eastAsia="黑体"/>
                <w:color w:val="000000"/>
                <w:kern w:val="0"/>
                <w:sz w:val="24"/>
              </w:rPr>
            </w:pPr>
            <w:r>
              <w:rPr>
                <w:rFonts w:hint="eastAsia" w:ascii="黑体" w:eastAsia="黑体"/>
                <w:color w:val="000000"/>
                <w:kern w:val="0"/>
                <w:sz w:val="24"/>
              </w:rPr>
              <w:t>实践单位地址</w:t>
            </w:r>
          </w:p>
        </w:tc>
        <w:tc>
          <w:tcPr>
            <w:tcW w:w="3875" w:type="dxa"/>
            <w:gridSpan w:val="4"/>
            <w:vAlign w:val="center"/>
          </w:tcPr>
          <w:p w14:paraId="2CE0458A">
            <w:pPr>
              <w:widowControl/>
              <w:adjustRightInd w:val="0"/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 xml:space="preserve"> </w:t>
            </w:r>
          </w:p>
        </w:tc>
        <w:tc>
          <w:tcPr>
            <w:tcW w:w="987" w:type="dxa"/>
            <w:gridSpan w:val="2"/>
            <w:vAlign w:val="center"/>
          </w:tcPr>
          <w:p w14:paraId="54D1B8FA">
            <w:pPr>
              <w:widowControl/>
              <w:adjustRightInd w:val="0"/>
              <w:jc w:val="center"/>
              <w:rPr>
                <w:rFonts w:ascii="黑体" w:eastAsia="黑体"/>
                <w:color w:val="000000"/>
                <w:kern w:val="0"/>
                <w:sz w:val="24"/>
              </w:rPr>
            </w:pPr>
            <w:r>
              <w:rPr>
                <w:rFonts w:hint="eastAsia" w:ascii="黑体" w:eastAsia="黑体"/>
                <w:color w:val="000000"/>
                <w:kern w:val="0"/>
                <w:sz w:val="24"/>
              </w:rPr>
              <w:t>电话</w:t>
            </w:r>
          </w:p>
        </w:tc>
        <w:tc>
          <w:tcPr>
            <w:tcW w:w="1733" w:type="dxa"/>
            <w:vAlign w:val="center"/>
          </w:tcPr>
          <w:p w14:paraId="7669C29C">
            <w:pPr>
              <w:widowControl/>
              <w:adjustRightInd w:val="0"/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 xml:space="preserve"> </w:t>
            </w:r>
          </w:p>
        </w:tc>
      </w:tr>
      <w:tr w14:paraId="602D8BB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</w:trPr>
        <w:tc>
          <w:tcPr>
            <w:tcW w:w="8280" w:type="dxa"/>
            <w:gridSpan w:val="9"/>
            <w:vAlign w:val="center"/>
          </w:tcPr>
          <w:p w14:paraId="214F9B34">
            <w:pPr>
              <w:widowControl/>
              <w:jc w:val="center"/>
              <w:rPr>
                <w:rFonts w:ascii="宋体" w:hAnsi="宋体" w:eastAsia="方正小标宋简体"/>
                <w:b/>
                <w:bCs/>
                <w:sz w:val="24"/>
                <w:szCs w:val="24"/>
                <w:u w:val="single"/>
              </w:rPr>
            </w:pPr>
            <w:r>
              <w:rPr>
                <w:rFonts w:hint="eastAsia" w:ascii="宋体" w:hAnsi="宋体" w:cs="宋体"/>
                <w:b/>
                <w:sz w:val="28"/>
                <w:szCs w:val="28"/>
              </w:rPr>
              <w:t>实 际 参 加 社 会 实 践 人 员 名 单（含负责人）</w:t>
            </w:r>
          </w:p>
        </w:tc>
      </w:tr>
      <w:tr w14:paraId="680F921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39" w:hRule="exact"/>
        </w:trPr>
        <w:tc>
          <w:tcPr>
            <w:tcW w:w="977" w:type="dxa"/>
            <w:vAlign w:val="center"/>
          </w:tcPr>
          <w:p w14:paraId="01DEB3D2">
            <w:pPr>
              <w:widowControl/>
              <w:adjustRightInd w:val="0"/>
              <w:jc w:val="center"/>
              <w:rPr>
                <w:rFonts w:ascii="黑体" w:eastAsia="黑体"/>
                <w:color w:val="000000"/>
                <w:kern w:val="0"/>
                <w:sz w:val="24"/>
              </w:rPr>
            </w:pPr>
            <w:r>
              <w:rPr>
                <w:rFonts w:hint="eastAsia" w:ascii="黑体" w:eastAsia="黑体"/>
                <w:color w:val="000000"/>
                <w:kern w:val="0"/>
                <w:sz w:val="24"/>
              </w:rPr>
              <w:t>姓名</w:t>
            </w:r>
          </w:p>
        </w:tc>
        <w:tc>
          <w:tcPr>
            <w:tcW w:w="1191" w:type="dxa"/>
            <w:gridSpan w:val="3"/>
            <w:vAlign w:val="center"/>
          </w:tcPr>
          <w:p w14:paraId="497FFAB9">
            <w:pPr>
              <w:widowControl/>
              <w:adjustRightInd w:val="0"/>
              <w:jc w:val="center"/>
              <w:rPr>
                <w:rFonts w:ascii="黑体" w:eastAsia="黑体"/>
                <w:color w:val="000000"/>
                <w:kern w:val="0"/>
                <w:sz w:val="24"/>
              </w:rPr>
            </w:pPr>
            <w:r>
              <w:rPr>
                <w:rFonts w:hint="eastAsia" w:ascii="黑体" w:eastAsia="黑体"/>
                <w:color w:val="000000"/>
                <w:kern w:val="0"/>
                <w:sz w:val="24"/>
              </w:rPr>
              <w:t>学号</w:t>
            </w:r>
          </w:p>
        </w:tc>
        <w:tc>
          <w:tcPr>
            <w:tcW w:w="1277" w:type="dxa"/>
            <w:tcBorders>
              <w:right w:val="single" w:color="auto" w:sz="4" w:space="0"/>
            </w:tcBorders>
            <w:vAlign w:val="center"/>
          </w:tcPr>
          <w:p w14:paraId="05821C0B">
            <w:pPr>
              <w:widowControl/>
              <w:adjustRightInd w:val="0"/>
              <w:jc w:val="center"/>
              <w:rPr>
                <w:rFonts w:ascii="黑体" w:eastAsia="黑体"/>
                <w:color w:val="000000"/>
                <w:kern w:val="0"/>
                <w:sz w:val="24"/>
              </w:rPr>
            </w:pPr>
            <w:r>
              <w:rPr>
                <w:rFonts w:hint="eastAsia" w:ascii="黑体" w:eastAsia="黑体"/>
                <w:color w:val="000000"/>
                <w:kern w:val="0"/>
                <w:sz w:val="24"/>
              </w:rPr>
              <w:t>班级</w:t>
            </w:r>
          </w:p>
        </w:tc>
        <w:tc>
          <w:tcPr>
            <w:tcW w:w="4835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</w:tcBorders>
            <w:vAlign w:val="center"/>
          </w:tcPr>
          <w:p w14:paraId="766F0998">
            <w:pPr>
              <w:widowControl/>
              <w:adjustRightInd w:val="0"/>
              <w:jc w:val="center"/>
              <w:rPr>
                <w:rFonts w:ascii="黑体" w:eastAsia="黑体"/>
                <w:color w:val="000000"/>
                <w:kern w:val="0"/>
                <w:sz w:val="24"/>
              </w:rPr>
            </w:pPr>
            <w:r>
              <w:rPr>
                <w:rFonts w:hint="eastAsia" w:ascii="黑体" w:eastAsia="黑体"/>
                <w:color w:val="000000"/>
                <w:kern w:val="0"/>
                <w:sz w:val="24"/>
              </w:rPr>
              <w:t>在整个实践过程中主要完成的工作</w:t>
            </w:r>
          </w:p>
        </w:tc>
      </w:tr>
      <w:tr w14:paraId="1E326D4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exact"/>
        </w:trPr>
        <w:tc>
          <w:tcPr>
            <w:tcW w:w="977" w:type="dxa"/>
            <w:vAlign w:val="center"/>
          </w:tcPr>
          <w:p w14:paraId="4095BA0D">
            <w:pPr>
              <w:widowControl/>
              <w:snapToGrid/>
              <w:jc w:val="center"/>
              <w:rPr>
                <w:rFonts w:ascii="宋体" w:hAnsi="宋体" w:cs="宋体"/>
                <w:b/>
                <w:bCs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宋体" w:hAnsi="宋体" w:cs="宋体"/>
                <w:b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1191" w:type="dxa"/>
            <w:gridSpan w:val="3"/>
            <w:vAlign w:val="center"/>
          </w:tcPr>
          <w:p w14:paraId="500085DB">
            <w:pPr>
              <w:widowControl/>
              <w:snapToGrid/>
              <w:jc w:val="center"/>
              <w:rPr>
                <w:rFonts w:ascii="宋体" w:hAnsi="宋体" w:cs="宋体"/>
                <w:b/>
                <w:bCs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宋体" w:hAnsi="宋体" w:cs="宋体"/>
                <w:b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1277" w:type="dxa"/>
            <w:tcBorders>
              <w:right w:val="single" w:color="auto" w:sz="4" w:space="0"/>
            </w:tcBorders>
            <w:vAlign w:val="center"/>
          </w:tcPr>
          <w:p w14:paraId="6A435C1B">
            <w:pPr>
              <w:widowControl/>
              <w:snapToGrid/>
              <w:jc w:val="center"/>
              <w:rPr>
                <w:rFonts w:ascii="宋体" w:hAnsi="宋体" w:cs="宋体"/>
                <w:b/>
                <w:bCs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宋体" w:hAnsi="宋体" w:cs="宋体"/>
                <w:b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4835" w:type="dxa"/>
            <w:gridSpan w:val="4"/>
            <w:tcBorders>
              <w:top w:val="single" w:color="auto" w:sz="4" w:space="0"/>
              <w:left w:val="single" w:color="auto" w:sz="4" w:space="0"/>
            </w:tcBorders>
            <w:vAlign w:val="center"/>
          </w:tcPr>
          <w:p w14:paraId="50B386A2">
            <w:pPr>
              <w:widowControl/>
              <w:snapToGrid/>
              <w:jc w:val="center"/>
              <w:rPr>
                <w:rFonts w:ascii="宋体" w:hAnsi="宋体" w:cs="宋体"/>
                <w:b/>
                <w:bCs/>
                <w:color w:val="000000"/>
                <w:kern w:val="0"/>
                <w:sz w:val="24"/>
                <w:szCs w:val="24"/>
              </w:rPr>
            </w:pPr>
          </w:p>
        </w:tc>
      </w:tr>
      <w:tr w14:paraId="6510D16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exact"/>
        </w:trPr>
        <w:tc>
          <w:tcPr>
            <w:tcW w:w="977" w:type="dxa"/>
            <w:vAlign w:val="center"/>
          </w:tcPr>
          <w:p w14:paraId="764D8302">
            <w:pPr>
              <w:widowControl/>
              <w:snapToGrid/>
              <w:jc w:val="center"/>
              <w:rPr>
                <w:rFonts w:ascii="宋体" w:hAnsi="宋体" w:cs="宋体"/>
                <w:b/>
                <w:bCs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宋体" w:hAnsi="宋体" w:cs="宋体"/>
                <w:b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1191" w:type="dxa"/>
            <w:gridSpan w:val="3"/>
            <w:vAlign w:val="center"/>
          </w:tcPr>
          <w:p w14:paraId="7690C843">
            <w:pPr>
              <w:widowControl/>
              <w:snapToGrid/>
              <w:jc w:val="center"/>
              <w:rPr>
                <w:rFonts w:ascii="宋体" w:hAnsi="宋体" w:cs="宋体"/>
                <w:b/>
                <w:bCs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宋体" w:hAnsi="宋体" w:cs="宋体"/>
                <w:b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1277" w:type="dxa"/>
            <w:tcBorders>
              <w:right w:val="single" w:color="auto" w:sz="4" w:space="0"/>
            </w:tcBorders>
            <w:vAlign w:val="center"/>
          </w:tcPr>
          <w:p w14:paraId="6D920DE9">
            <w:pPr>
              <w:widowControl/>
              <w:snapToGrid/>
              <w:jc w:val="center"/>
              <w:rPr>
                <w:rFonts w:ascii="宋体" w:hAnsi="宋体" w:cs="宋体"/>
                <w:b/>
                <w:bCs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宋体" w:hAnsi="宋体" w:cs="宋体"/>
                <w:b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4835" w:type="dxa"/>
            <w:gridSpan w:val="4"/>
            <w:tcBorders>
              <w:left w:val="single" w:color="auto" w:sz="4" w:space="0"/>
            </w:tcBorders>
            <w:vAlign w:val="center"/>
          </w:tcPr>
          <w:p w14:paraId="2C58C832">
            <w:pPr>
              <w:widowControl/>
              <w:snapToGrid/>
              <w:jc w:val="center"/>
              <w:rPr>
                <w:rFonts w:ascii="宋体" w:hAnsi="宋体" w:cs="宋体"/>
                <w:b/>
                <w:bCs/>
                <w:color w:val="000000"/>
                <w:kern w:val="0"/>
                <w:sz w:val="24"/>
                <w:szCs w:val="24"/>
              </w:rPr>
            </w:pPr>
          </w:p>
        </w:tc>
      </w:tr>
      <w:tr w14:paraId="7BB48C4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exact"/>
        </w:trPr>
        <w:tc>
          <w:tcPr>
            <w:tcW w:w="977" w:type="dxa"/>
            <w:vAlign w:val="center"/>
          </w:tcPr>
          <w:p w14:paraId="10DE25FD">
            <w:pPr>
              <w:widowControl/>
              <w:snapToGrid/>
              <w:jc w:val="center"/>
              <w:rPr>
                <w:rFonts w:ascii="宋体" w:hAnsi="宋体" w:cs="宋体"/>
                <w:b/>
                <w:bCs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宋体" w:hAnsi="宋体" w:cs="宋体"/>
                <w:b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1191" w:type="dxa"/>
            <w:gridSpan w:val="3"/>
            <w:vAlign w:val="center"/>
          </w:tcPr>
          <w:p w14:paraId="4D610A64">
            <w:pPr>
              <w:widowControl/>
              <w:snapToGrid/>
              <w:jc w:val="center"/>
              <w:rPr>
                <w:rFonts w:ascii="宋体" w:hAnsi="宋体" w:cs="宋体"/>
                <w:b/>
                <w:bCs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宋体" w:hAnsi="宋体" w:cs="宋体"/>
                <w:b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1277" w:type="dxa"/>
            <w:tcBorders>
              <w:right w:val="single" w:color="auto" w:sz="4" w:space="0"/>
            </w:tcBorders>
            <w:vAlign w:val="center"/>
          </w:tcPr>
          <w:p w14:paraId="6917C080">
            <w:pPr>
              <w:widowControl/>
              <w:snapToGrid/>
              <w:jc w:val="center"/>
              <w:rPr>
                <w:rFonts w:ascii="宋体" w:hAnsi="宋体" w:cs="宋体"/>
                <w:b/>
                <w:bCs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4835" w:type="dxa"/>
            <w:gridSpan w:val="4"/>
            <w:tcBorders>
              <w:left w:val="single" w:color="auto" w:sz="4" w:space="0"/>
            </w:tcBorders>
            <w:vAlign w:val="center"/>
          </w:tcPr>
          <w:p w14:paraId="63A2EF3B">
            <w:pPr>
              <w:widowControl/>
              <w:snapToGrid/>
              <w:jc w:val="center"/>
              <w:rPr>
                <w:rFonts w:ascii="宋体" w:hAnsi="宋体" w:cs="宋体"/>
                <w:b/>
                <w:bCs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宋体" w:hAnsi="宋体" w:cs="宋体"/>
                <w:b/>
                <w:bCs/>
                <w:color w:val="000000"/>
                <w:kern w:val="0"/>
                <w:sz w:val="24"/>
                <w:szCs w:val="24"/>
              </w:rPr>
              <w:t xml:space="preserve"> </w:t>
            </w:r>
          </w:p>
        </w:tc>
      </w:tr>
      <w:tr w14:paraId="6267BA8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exact"/>
        </w:trPr>
        <w:tc>
          <w:tcPr>
            <w:tcW w:w="977" w:type="dxa"/>
            <w:vAlign w:val="center"/>
          </w:tcPr>
          <w:p w14:paraId="30FCBCA9">
            <w:pPr>
              <w:widowControl/>
              <w:snapToGrid/>
              <w:jc w:val="center"/>
              <w:rPr>
                <w:rFonts w:ascii="宋体" w:hAnsi="宋体" w:cs="宋体"/>
                <w:b/>
                <w:bCs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宋体" w:hAnsi="宋体" w:cs="宋体"/>
                <w:b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1191" w:type="dxa"/>
            <w:gridSpan w:val="3"/>
            <w:vAlign w:val="center"/>
          </w:tcPr>
          <w:p w14:paraId="439B9B1D">
            <w:pPr>
              <w:widowControl/>
              <w:snapToGrid/>
              <w:jc w:val="center"/>
              <w:rPr>
                <w:rFonts w:ascii="宋体" w:hAnsi="宋体" w:cs="宋体"/>
                <w:b/>
                <w:bCs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宋体" w:hAnsi="宋体" w:cs="宋体"/>
                <w:b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1277" w:type="dxa"/>
            <w:tcBorders>
              <w:right w:val="single" w:color="auto" w:sz="4" w:space="0"/>
            </w:tcBorders>
            <w:vAlign w:val="center"/>
          </w:tcPr>
          <w:p w14:paraId="0BF9ABC9">
            <w:pPr>
              <w:widowControl/>
              <w:snapToGrid/>
              <w:jc w:val="center"/>
              <w:rPr>
                <w:rFonts w:ascii="宋体" w:hAnsi="宋体" w:cs="宋体"/>
                <w:b/>
                <w:bCs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4835" w:type="dxa"/>
            <w:gridSpan w:val="4"/>
            <w:tcBorders>
              <w:left w:val="single" w:color="auto" w:sz="4" w:space="0"/>
            </w:tcBorders>
            <w:vAlign w:val="center"/>
          </w:tcPr>
          <w:p w14:paraId="4E8677A0">
            <w:pPr>
              <w:widowControl/>
              <w:snapToGrid/>
              <w:jc w:val="center"/>
              <w:rPr>
                <w:rFonts w:ascii="宋体" w:hAnsi="宋体" w:cs="宋体"/>
                <w:b/>
                <w:bCs/>
                <w:color w:val="000000"/>
                <w:kern w:val="0"/>
                <w:sz w:val="24"/>
                <w:szCs w:val="24"/>
              </w:rPr>
            </w:pPr>
          </w:p>
        </w:tc>
      </w:tr>
      <w:tr w14:paraId="6924A73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exact"/>
        </w:trPr>
        <w:tc>
          <w:tcPr>
            <w:tcW w:w="977" w:type="dxa"/>
            <w:vAlign w:val="center"/>
          </w:tcPr>
          <w:p w14:paraId="34AE4DB9">
            <w:pPr>
              <w:widowControl/>
              <w:snapToGrid/>
              <w:jc w:val="center"/>
              <w:rPr>
                <w:rFonts w:ascii="宋体" w:hAnsi="宋体" w:cs="宋体"/>
                <w:b/>
                <w:bCs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宋体" w:hAnsi="宋体" w:cs="宋体"/>
                <w:b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1191" w:type="dxa"/>
            <w:gridSpan w:val="3"/>
            <w:vAlign w:val="center"/>
          </w:tcPr>
          <w:p w14:paraId="2CEF6605">
            <w:pPr>
              <w:widowControl/>
              <w:snapToGrid/>
              <w:jc w:val="center"/>
              <w:rPr>
                <w:rFonts w:ascii="宋体" w:hAnsi="宋体" w:cs="宋体"/>
                <w:b/>
                <w:bCs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宋体" w:hAnsi="宋体" w:cs="宋体"/>
                <w:b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1277" w:type="dxa"/>
            <w:tcBorders>
              <w:right w:val="single" w:color="auto" w:sz="4" w:space="0"/>
            </w:tcBorders>
            <w:vAlign w:val="center"/>
          </w:tcPr>
          <w:p w14:paraId="5C290B3B">
            <w:pPr>
              <w:widowControl/>
              <w:snapToGrid/>
              <w:jc w:val="center"/>
              <w:rPr>
                <w:rFonts w:ascii="宋体" w:hAnsi="宋体" w:cs="宋体"/>
                <w:b/>
                <w:bCs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4835" w:type="dxa"/>
            <w:gridSpan w:val="4"/>
            <w:tcBorders>
              <w:left w:val="single" w:color="auto" w:sz="4" w:space="0"/>
            </w:tcBorders>
            <w:vAlign w:val="center"/>
          </w:tcPr>
          <w:p w14:paraId="4893E766">
            <w:pPr>
              <w:widowControl/>
              <w:snapToGrid/>
              <w:jc w:val="center"/>
              <w:rPr>
                <w:rFonts w:ascii="宋体" w:hAnsi="宋体" w:cs="宋体"/>
                <w:b/>
                <w:bCs/>
                <w:color w:val="000000"/>
                <w:kern w:val="0"/>
                <w:sz w:val="24"/>
                <w:szCs w:val="24"/>
              </w:rPr>
            </w:pPr>
          </w:p>
        </w:tc>
      </w:tr>
      <w:tr w14:paraId="46D15B1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exact"/>
        </w:trPr>
        <w:tc>
          <w:tcPr>
            <w:tcW w:w="977" w:type="dxa"/>
            <w:vAlign w:val="center"/>
          </w:tcPr>
          <w:p w14:paraId="0EE14757">
            <w:pPr>
              <w:widowControl/>
              <w:snapToGrid/>
              <w:jc w:val="center"/>
              <w:rPr>
                <w:rFonts w:ascii="宋体" w:hAnsi="宋体" w:cs="宋体"/>
                <w:b/>
                <w:bCs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宋体" w:hAnsi="宋体" w:cs="宋体"/>
                <w:b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1191" w:type="dxa"/>
            <w:gridSpan w:val="3"/>
            <w:vAlign w:val="center"/>
          </w:tcPr>
          <w:p w14:paraId="23BD87D9">
            <w:pPr>
              <w:widowControl/>
              <w:snapToGrid/>
              <w:jc w:val="center"/>
              <w:rPr>
                <w:rFonts w:ascii="宋体" w:hAnsi="宋体" w:cs="宋体"/>
                <w:b/>
                <w:bCs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宋体" w:hAnsi="宋体" w:cs="宋体"/>
                <w:b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1277" w:type="dxa"/>
            <w:tcBorders>
              <w:right w:val="single" w:color="auto" w:sz="4" w:space="0"/>
            </w:tcBorders>
            <w:vAlign w:val="center"/>
          </w:tcPr>
          <w:p w14:paraId="2FD6797A">
            <w:pPr>
              <w:widowControl/>
              <w:snapToGrid/>
              <w:jc w:val="center"/>
              <w:rPr>
                <w:rFonts w:ascii="宋体" w:hAnsi="宋体" w:cs="宋体"/>
                <w:b/>
                <w:bCs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4835" w:type="dxa"/>
            <w:gridSpan w:val="4"/>
            <w:tcBorders>
              <w:left w:val="single" w:color="auto" w:sz="4" w:space="0"/>
            </w:tcBorders>
            <w:vAlign w:val="center"/>
          </w:tcPr>
          <w:p w14:paraId="787DDB9F">
            <w:pPr>
              <w:widowControl/>
              <w:snapToGrid/>
              <w:jc w:val="center"/>
              <w:rPr>
                <w:rFonts w:ascii="宋体" w:hAnsi="宋体" w:cs="宋体"/>
                <w:b/>
                <w:bCs/>
                <w:color w:val="000000"/>
                <w:kern w:val="0"/>
                <w:sz w:val="24"/>
                <w:szCs w:val="24"/>
              </w:rPr>
            </w:pPr>
          </w:p>
        </w:tc>
      </w:tr>
      <w:tr w14:paraId="70A86B0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exact"/>
        </w:trPr>
        <w:tc>
          <w:tcPr>
            <w:tcW w:w="977" w:type="dxa"/>
            <w:vAlign w:val="center"/>
          </w:tcPr>
          <w:p w14:paraId="75FF52B8">
            <w:pPr>
              <w:widowControl/>
              <w:snapToGrid/>
              <w:jc w:val="center"/>
              <w:rPr>
                <w:rFonts w:ascii="宋体" w:hAnsi="宋体" w:cs="宋体"/>
                <w:b/>
                <w:bCs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宋体" w:hAnsi="宋体" w:cs="宋体"/>
                <w:b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1191" w:type="dxa"/>
            <w:gridSpan w:val="3"/>
            <w:vAlign w:val="center"/>
          </w:tcPr>
          <w:p w14:paraId="1A8B2BC4">
            <w:pPr>
              <w:widowControl/>
              <w:snapToGrid/>
              <w:jc w:val="center"/>
              <w:rPr>
                <w:rFonts w:ascii="宋体" w:hAnsi="宋体" w:cs="宋体"/>
                <w:b/>
                <w:bCs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1277" w:type="dxa"/>
            <w:tcBorders>
              <w:right w:val="single" w:color="auto" w:sz="4" w:space="0"/>
            </w:tcBorders>
            <w:vAlign w:val="center"/>
          </w:tcPr>
          <w:p w14:paraId="556AB940">
            <w:pPr>
              <w:widowControl/>
              <w:snapToGrid/>
              <w:jc w:val="center"/>
              <w:rPr>
                <w:rFonts w:ascii="宋体" w:hAnsi="宋体" w:cs="宋体"/>
                <w:b/>
                <w:bCs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4835" w:type="dxa"/>
            <w:gridSpan w:val="4"/>
            <w:tcBorders>
              <w:left w:val="single" w:color="auto" w:sz="4" w:space="0"/>
            </w:tcBorders>
            <w:vAlign w:val="center"/>
          </w:tcPr>
          <w:p w14:paraId="7E52DFE9">
            <w:pPr>
              <w:widowControl/>
              <w:snapToGrid/>
              <w:jc w:val="center"/>
              <w:rPr>
                <w:rFonts w:ascii="宋体" w:hAnsi="宋体" w:cs="宋体"/>
                <w:b/>
                <w:bCs/>
                <w:color w:val="000000"/>
                <w:kern w:val="0"/>
                <w:sz w:val="24"/>
                <w:szCs w:val="24"/>
              </w:rPr>
            </w:pPr>
          </w:p>
        </w:tc>
      </w:tr>
      <w:tr w14:paraId="20F27EE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exact"/>
        </w:trPr>
        <w:tc>
          <w:tcPr>
            <w:tcW w:w="977" w:type="dxa"/>
            <w:vAlign w:val="center"/>
          </w:tcPr>
          <w:p w14:paraId="31686877">
            <w:pPr>
              <w:widowControl/>
              <w:snapToGrid/>
              <w:jc w:val="center"/>
              <w:rPr>
                <w:rFonts w:ascii="宋体" w:hAnsi="宋体" w:cs="宋体"/>
                <w:b/>
                <w:bCs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宋体" w:hAnsi="宋体" w:cs="宋体"/>
                <w:b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1191" w:type="dxa"/>
            <w:gridSpan w:val="3"/>
            <w:vAlign w:val="center"/>
          </w:tcPr>
          <w:p w14:paraId="389AEE41">
            <w:pPr>
              <w:widowControl/>
              <w:snapToGrid/>
              <w:jc w:val="center"/>
              <w:rPr>
                <w:rFonts w:ascii="宋体" w:hAnsi="宋体" w:cs="宋体"/>
                <w:b/>
                <w:bCs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1277" w:type="dxa"/>
            <w:tcBorders>
              <w:right w:val="single" w:color="auto" w:sz="4" w:space="0"/>
            </w:tcBorders>
            <w:vAlign w:val="center"/>
          </w:tcPr>
          <w:p w14:paraId="1DC65CDD">
            <w:pPr>
              <w:widowControl/>
              <w:snapToGrid/>
              <w:jc w:val="center"/>
              <w:rPr>
                <w:rFonts w:ascii="宋体" w:hAnsi="宋体" w:cs="宋体"/>
                <w:b/>
                <w:bCs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4835" w:type="dxa"/>
            <w:gridSpan w:val="4"/>
            <w:tcBorders>
              <w:left w:val="single" w:color="auto" w:sz="4" w:space="0"/>
            </w:tcBorders>
            <w:vAlign w:val="center"/>
          </w:tcPr>
          <w:p w14:paraId="1993490E">
            <w:pPr>
              <w:widowControl/>
              <w:snapToGrid/>
              <w:jc w:val="center"/>
              <w:rPr>
                <w:rFonts w:ascii="宋体" w:hAnsi="宋体" w:cs="宋体"/>
                <w:b/>
                <w:bCs/>
                <w:color w:val="000000"/>
                <w:kern w:val="0"/>
                <w:sz w:val="24"/>
                <w:szCs w:val="24"/>
              </w:rPr>
            </w:pPr>
          </w:p>
        </w:tc>
      </w:tr>
      <w:tr w14:paraId="4D9EF25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exact"/>
        </w:trPr>
        <w:tc>
          <w:tcPr>
            <w:tcW w:w="977" w:type="dxa"/>
            <w:vAlign w:val="center"/>
          </w:tcPr>
          <w:p w14:paraId="54DA7E63">
            <w:pPr>
              <w:widowControl/>
              <w:snapToGrid/>
              <w:jc w:val="center"/>
              <w:rPr>
                <w:rFonts w:ascii="宋体" w:hAnsi="宋体" w:cs="宋体"/>
                <w:b/>
                <w:bCs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宋体" w:hAnsi="宋体" w:cs="宋体"/>
                <w:b/>
                <w:bCs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191" w:type="dxa"/>
            <w:gridSpan w:val="3"/>
            <w:vAlign w:val="center"/>
          </w:tcPr>
          <w:p w14:paraId="43F9572A">
            <w:pPr>
              <w:widowControl/>
              <w:snapToGrid/>
              <w:jc w:val="center"/>
              <w:rPr>
                <w:rFonts w:ascii="宋体" w:hAnsi="宋体" w:cs="宋体"/>
                <w:b/>
                <w:bCs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1277" w:type="dxa"/>
            <w:tcBorders>
              <w:right w:val="single" w:color="auto" w:sz="4" w:space="0"/>
            </w:tcBorders>
            <w:vAlign w:val="center"/>
          </w:tcPr>
          <w:p w14:paraId="7493A63A">
            <w:pPr>
              <w:widowControl/>
              <w:snapToGrid/>
              <w:jc w:val="center"/>
              <w:rPr>
                <w:rFonts w:ascii="宋体" w:hAnsi="宋体" w:cs="宋体"/>
                <w:b/>
                <w:bCs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4835" w:type="dxa"/>
            <w:gridSpan w:val="4"/>
            <w:tcBorders>
              <w:left w:val="single" w:color="auto" w:sz="4" w:space="0"/>
            </w:tcBorders>
            <w:vAlign w:val="center"/>
          </w:tcPr>
          <w:p w14:paraId="2F2A26E0">
            <w:pPr>
              <w:widowControl/>
              <w:snapToGrid/>
              <w:jc w:val="center"/>
              <w:rPr>
                <w:rFonts w:ascii="宋体" w:hAnsi="宋体" w:cs="宋体"/>
                <w:b/>
                <w:bCs/>
                <w:color w:val="000000"/>
                <w:kern w:val="0"/>
                <w:sz w:val="24"/>
                <w:szCs w:val="24"/>
              </w:rPr>
            </w:pPr>
          </w:p>
        </w:tc>
      </w:tr>
      <w:tr w14:paraId="53C7ECC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exact"/>
        </w:trPr>
        <w:tc>
          <w:tcPr>
            <w:tcW w:w="977" w:type="dxa"/>
            <w:vAlign w:val="center"/>
          </w:tcPr>
          <w:p w14:paraId="3A3C124B">
            <w:pPr>
              <w:widowControl/>
              <w:snapToGrid/>
              <w:jc w:val="center"/>
              <w:rPr>
                <w:rFonts w:ascii="宋体" w:hAnsi="宋体" w:cs="宋体"/>
                <w:b/>
                <w:bCs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宋体" w:hAnsi="宋体" w:cs="宋体"/>
                <w:b/>
                <w:bCs/>
                <w:color w:val="000000"/>
                <w:kern w:val="0"/>
                <w:sz w:val="24"/>
                <w:szCs w:val="24"/>
              </w:rPr>
              <w:t xml:space="preserve"> </w:t>
            </w:r>
          </w:p>
        </w:tc>
        <w:tc>
          <w:tcPr>
            <w:tcW w:w="1191" w:type="dxa"/>
            <w:gridSpan w:val="3"/>
            <w:vAlign w:val="center"/>
          </w:tcPr>
          <w:p w14:paraId="74800B4D">
            <w:pPr>
              <w:widowControl/>
              <w:snapToGrid/>
              <w:jc w:val="center"/>
              <w:rPr>
                <w:rFonts w:ascii="宋体" w:hAnsi="宋体" w:cs="宋体"/>
                <w:b/>
                <w:bCs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1277" w:type="dxa"/>
            <w:tcBorders>
              <w:right w:val="single" w:color="auto" w:sz="4" w:space="0"/>
            </w:tcBorders>
            <w:vAlign w:val="center"/>
          </w:tcPr>
          <w:p w14:paraId="74DAF355">
            <w:pPr>
              <w:widowControl/>
              <w:snapToGrid/>
              <w:jc w:val="center"/>
              <w:rPr>
                <w:rFonts w:ascii="宋体" w:hAnsi="宋体" w:cs="宋体"/>
                <w:b/>
                <w:bCs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4835" w:type="dxa"/>
            <w:gridSpan w:val="4"/>
            <w:tcBorders>
              <w:left w:val="single" w:color="auto" w:sz="4" w:space="0"/>
            </w:tcBorders>
            <w:vAlign w:val="center"/>
          </w:tcPr>
          <w:p w14:paraId="5725CE6A">
            <w:pPr>
              <w:widowControl/>
              <w:snapToGrid/>
              <w:jc w:val="center"/>
              <w:rPr>
                <w:rFonts w:ascii="宋体" w:hAnsi="宋体" w:cs="宋体"/>
                <w:b/>
                <w:bCs/>
                <w:color w:val="000000"/>
                <w:kern w:val="0"/>
                <w:sz w:val="24"/>
                <w:szCs w:val="24"/>
              </w:rPr>
            </w:pPr>
          </w:p>
        </w:tc>
      </w:tr>
    </w:tbl>
    <w:p w14:paraId="5A6C0EFD">
      <w:pPr>
        <w:widowControl/>
        <w:snapToGrid/>
        <w:jc w:val="center"/>
        <w:rPr>
          <w:rFonts w:eastAsia="方正大标宋简体"/>
          <w:sz w:val="32"/>
          <w:szCs w:val="30"/>
        </w:rPr>
      </w:pPr>
      <w:r>
        <w:rPr>
          <w:rFonts w:eastAsia="方正大标宋简体"/>
          <w:sz w:val="32"/>
          <w:szCs w:val="30"/>
        </w:rPr>
        <w:br w:type="page"/>
      </w:r>
      <w:r>
        <w:rPr>
          <w:rFonts w:hint="eastAsia" w:eastAsia="方正大标宋简体"/>
          <w:sz w:val="32"/>
          <w:szCs w:val="30"/>
        </w:rPr>
        <w:t>C</w:t>
      </w:r>
    </w:p>
    <w:tbl>
      <w:tblPr>
        <w:tblStyle w:val="60"/>
        <w:tblW w:w="8321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321"/>
      </w:tblGrid>
      <w:tr w14:paraId="61497E4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8321" w:type="dxa"/>
            <w:tcBorders>
              <w:bottom w:val="single" w:color="auto" w:sz="4" w:space="0"/>
            </w:tcBorders>
            <w:vAlign w:val="center"/>
          </w:tcPr>
          <w:p w14:paraId="5B07295A">
            <w:pPr>
              <w:widowControl/>
              <w:jc w:val="center"/>
              <w:rPr>
                <w:rFonts w:ascii="宋体" w:hAnsi="宋体" w:eastAsia="华文中宋"/>
                <w:b/>
                <w:bCs/>
                <w:sz w:val="24"/>
              </w:rPr>
            </w:pPr>
            <w:r>
              <w:rPr>
                <w:rFonts w:hint="eastAsia" w:ascii="方正小标宋简体" w:hAnsi="宋体" w:eastAsia="方正小标宋简体"/>
                <w:bCs/>
                <w:sz w:val="24"/>
                <w:szCs w:val="24"/>
              </w:rPr>
              <w:t>社 会 实 践 活 动 记 录</w:t>
            </w:r>
          </w:p>
        </w:tc>
      </w:tr>
      <w:tr w14:paraId="4DD57C7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  <w:jc w:val="center"/>
        </w:trPr>
        <w:tc>
          <w:tcPr>
            <w:tcW w:w="8321" w:type="dxa"/>
            <w:tcBorders>
              <w:bottom w:val="nil"/>
            </w:tcBorders>
            <w:vAlign w:val="center"/>
          </w:tcPr>
          <w:p w14:paraId="2D4AB871">
            <w:pPr>
              <w:widowControl/>
              <w:rPr>
                <w:rFonts w:ascii="方正小标宋简体" w:hAnsi="宋体" w:eastAsia="方正小标宋简体"/>
                <w:bCs/>
                <w:sz w:val="24"/>
                <w:szCs w:val="24"/>
              </w:rPr>
            </w:pPr>
            <w:r>
              <w:rPr>
                <w:rFonts w:hint="eastAsia" w:ascii="隶书" w:hAnsi="宋体" w:eastAsia="隶书"/>
                <w:bCs/>
                <w:sz w:val="30"/>
                <w:szCs w:val="30"/>
              </w:rPr>
              <w:t>实践第一天</w:t>
            </w:r>
            <w:r>
              <w:rPr>
                <w:rFonts w:hint="eastAsia" w:ascii="宋体" w:hAnsi="宋体"/>
                <w:bCs/>
                <w:sz w:val="24"/>
              </w:rPr>
              <w:t xml:space="preserve">              </w:t>
            </w:r>
            <w:r>
              <w:rPr>
                <w:rFonts w:hint="eastAsia" w:ascii="宋体" w:hAnsi="宋体"/>
                <w:bCs/>
                <w:sz w:val="24"/>
                <w:u w:val="single"/>
              </w:rPr>
              <w:t xml:space="preserve">  </w:t>
            </w:r>
            <w:r>
              <w:rPr>
                <w:rFonts w:hint="eastAsia" w:ascii="宋体" w:hAnsi="宋体"/>
                <w:bCs/>
                <w:sz w:val="24"/>
              </w:rPr>
              <w:t>月</w:t>
            </w:r>
            <w:r>
              <w:rPr>
                <w:rFonts w:hint="eastAsia" w:ascii="宋体" w:hAnsi="宋体"/>
                <w:bCs/>
                <w:sz w:val="24"/>
                <w:u w:val="single"/>
              </w:rPr>
              <w:t xml:space="preserve">  </w:t>
            </w:r>
            <w:r>
              <w:rPr>
                <w:rFonts w:hint="eastAsia" w:ascii="宋体" w:hAnsi="宋体"/>
                <w:bCs/>
                <w:sz w:val="24"/>
              </w:rPr>
              <w:t>日       星期</w:t>
            </w:r>
            <w:r>
              <w:rPr>
                <w:rFonts w:hint="eastAsia" w:ascii="宋体" w:hAnsi="宋体"/>
                <w:bCs/>
                <w:sz w:val="24"/>
                <w:u w:val="single"/>
              </w:rPr>
              <w:t xml:space="preserve">  </w:t>
            </w:r>
            <w:r>
              <w:rPr>
                <w:rFonts w:hint="eastAsia" w:ascii="宋体" w:hAnsi="宋体"/>
                <w:bCs/>
                <w:sz w:val="24"/>
              </w:rPr>
              <w:t xml:space="preserve">        天气</w:t>
            </w:r>
            <w:r>
              <w:rPr>
                <w:rFonts w:hint="eastAsia" w:ascii="宋体" w:hAnsi="宋体"/>
                <w:bCs/>
                <w:sz w:val="24"/>
                <w:u w:val="single"/>
              </w:rPr>
              <w:t xml:space="preserve">        </w:t>
            </w:r>
          </w:p>
        </w:tc>
      </w:tr>
      <w:tr w14:paraId="64F81F7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665" w:hRule="exact"/>
          <w:jc w:val="center"/>
        </w:trPr>
        <w:tc>
          <w:tcPr>
            <w:tcW w:w="8321" w:type="dxa"/>
            <w:tcBorders>
              <w:top w:val="nil"/>
            </w:tcBorders>
            <w:vAlign w:val="center"/>
          </w:tcPr>
          <w:p w14:paraId="3C96BC66">
            <w:pPr>
              <w:snapToGrid/>
              <w:spacing w:line="312" w:lineRule="auto"/>
              <w:rPr>
                <w:rFonts w:hint="default" w:ascii="仿宋_GB2312" w:hAnsi="仿宋_GB2312" w:eastAsia="仿宋_GB2312" w:cs="仿宋_GB2312"/>
                <w:bCs/>
                <w:sz w:val="24"/>
                <w:szCs w:val="21"/>
                <w:lang w:val="en-US" w:eastAsia="zh-CN"/>
              </w:rPr>
            </w:pPr>
          </w:p>
        </w:tc>
      </w:tr>
      <w:tr w14:paraId="315F60B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454" w:hRule="atLeast"/>
          <w:jc w:val="center"/>
        </w:trPr>
        <w:tc>
          <w:tcPr>
            <w:tcW w:w="8321" w:type="dxa"/>
            <w:tcBorders>
              <w:bottom w:val="nil"/>
            </w:tcBorders>
            <w:vAlign w:val="center"/>
          </w:tcPr>
          <w:p w14:paraId="725AB70F">
            <w:pPr>
              <w:widowControl/>
              <w:rPr>
                <w:rFonts w:ascii="方正小标宋简体" w:hAnsi="宋体" w:eastAsia="方正小标宋简体"/>
                <w:bCs/>
                <w:sz w:val="24"/>
                <w:szCs w:val="24"/>
              </w:rPr>
            </w:pPr>
            <w:r>
              <w:rPr>
                <w:rFonts w:hint="eastAsia" w:ascii="隶书" w:hAnsi="宋体" w:eastAsia="隶书"/>
                <w:bCs/>
                <w:sz w:val="30"/>
                <w:szCs w:val="30"/>
              </w:rPr>
              <w:t>实践第二天</w:t>
            </w:r>
            <w:r>
              <w:rPr>
                <w:rFonts w:hint="eastAsia" w:ascii="宋体" w:hAnsi="宋体"/>
                <w:bCs/>
                <w:sz w:val="24"/>
              </w:rPr>
              <w:t xml:space="preserve">              </w:t>
            </w:r>
            <w:r>
              <w:rPr>
                <w:rFonts w:hint="eastAsia" w:ascii="宋体" w:hAnsi="宋体"/>
                <w:bCs/>
                <w:sz w:val="24"/>
                <w:u w:val="single"/>
              </w:rPr>
              <w:t xml:space="preserve">  </w:t>
            </w:r>
            <w:r>
              <w:rPr>
                <w:rFonts w:hint="eastAsia" w:ascii="宋体" w:hAnsi="宋体"/>
                <w:bCs/>
                <w:sz w:val="24"/>
              </w:rPr>
              <w:t>月</w:t>
            </w:r>
            <w:r>
              <w:rPr>
                <w:rFonts w:hint="eastAsia" w:ascii="宋体" w:hAnsi="宋体"/>
                <w:bCs/>
                <w:sz w:val="24"/>
                <w:u w:val="single"/>
              </w:rPr>
              <w:t xml:space="preserve">  </w:t>
            </w:r>
            <w:r>
              <w:rPr>
                <w:rFonts w:hint="eastAsia" w:ascii="宋体" w:hAnsi="宋体"/>
                <w:bCs/>
                <w:sz w:val="24"/>
              </w:rPr>
              <w:t>日       星期</w:t>
            </w:r>
            <w:r>
              <w:rPr>
                <w:rFonts w:hint="eastAsia" w:ascii="宋体" w:hAnsi="宋体"/>
                <w:bCs/>
                <w:sz w:val="24"/>
                <w:u w:val="single"/>
              </w:rPr>
              <w:t xml:space="preserve">  </w:t>
            </w:r>
            <w:r>
              <w:rPr>
                <w:rFonts w:hint="eastAsia" w:ascii="宋体" w:hAnsi="宋体"/>
                <w:bCs/>
                <w:sz w:val="24"/>
              </w:rPr>
              <w:t xml:space="preserve">        天气</w:t>
            </w:r>
            <w:r>
              <w:rPr>
                <w:rFonts w:hint="eastAsia" w:ascii="宋体" w:hAnsi="宋体"/>
                <w:bCs/>
                <w:sz w:val="24"/>
                <w:u w:val="single"/>
              </w:rPr>
              <w:t xml:space="preserve">        </w:t>
            </w:r>
          </w:p>
        </w:tc>
      </w:tr>
      <w:tr w14:paraId="233C489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665" w:hRule="exact"/>
          <w:jc w:val="center"/>
        </w:trPr>
        <w:tc>
          <w:tcPr>
            <w:tcW w:w="8321" w:type="dxa"/>
            <w:tcBorders>
              <w:top w:val="nil"/>
            </w:tcBorders>
            <w:vAlign w:val="center"/>
          </w:tcPr>
          <w:p w14:paraId="693F4D54">
            <w:pPr>
              <w:snapToGrid/>
              <w:spacing w:line="312" w:lineRule="auto"/>
              <w:rPr>
                <w:rFonts w:hint="eastAsia" w:ascii="仿宋_GB2312" w:hAnsi="仿宋_GB2312" w:eastAsia="仿宋_GB2312" w:cs="仿宋_GB2312"/>
                <w:bCs/>
                <w:sz w:val="24"/>
                <w:szCs w:val="21"/>
              </w:rPr>
            </w:pPr>
          </w:p>
        </w:tc>
      </w:tr>
      <w:tr w14:paraId="2A85FD7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  <w:jc w:val="center"/>
        </w:trPr>
        <w:tc>
          <w:tcPr>
            <w:tcW w:w="8321" w:type="dxa"/>
            <w:tcBorders>
              <w:bottom w:val="nil"/>
            </w:tcBorders>
            <w:vAlign w:val="center"/>
          </w:tcPr>
          <w:p w14:paraId="33242BCE">
            <w:pPr>
              <w:widowControl/>
              <w:rPr>
                <w:rFonts w:ascii="方正小标宋简体" w:hAnsi="宋体" w:eastAsia="方正小标宋简体"/>
                <w:bCs/>
                <w:sz w:val="24"/>
                <w:szCs w:val="24"/>
              </w:rPr>
            </w:pPr>
            <w:r>
              <w:rPr>
                <w:rFonts w:hint="eastAsia" w:ascii="隶书" w:hAnsi="宋体" w:eastAsia="隶书"/>
                <w:bCs/>
                <w:sz w:val="30"/>
                <w:szCs w:val="30"/>
              </w:rPr>
              <w:t>实践第三天</w:t>
            </w:r>
            <w:r>
              <w:rPr>
                <w:rFonts w:hint="eastAsia" w:ascii="宋体" w:hAnsi="宋体"/>
                <w:bCs/>
                <w:sz w:val="24"/>
              </w:rPr>
              <w:t xml:space="preserve">              </w:t>
            </w:r>
            <w:r>
              <w:rPr>
                <w:rFonts w:hint="eastAsia" w:ascii="宋体" w:hAnsi="宋体"/>
                <w:bCs/>
                <w:sz w:val="24"/>
                <w:u w:val="single"/>
              </w:rPr>
              <w:t xml:space="preserve">  </w:t>
            </w:r>
            <w:r>
              <w:rPr>
                <w:rFonts w:hint="eastAsia" w:ascii="宋体" w:hAnsi="宋体"/>
                <w:bCs/>
                <w:sz w:val="24"/>
              </w:rPr>
              <w:t>月</w:t>
            </w:r>
            <w:r>
              <w:rPr>
                <w:rFonts w:hint="eastAsia" w:ascii="宋体" w:hAnsi="宋体"/>
                <w:bCs/>
                <w:sz w:val="24"/>
                <w:u w:val="single"/>
              </w:rPr>
              <w:t xml:space="preserve">  </w:t>
            </w:r>
            <w:r>
              <w:rPr>
                <w:rFonts w:hint="eastAsia" w:ascii="宋体" w:hAnsi="宋体"/>
                <w:bCs/>
                <w:sz w:val="24"/>
              </w:rPr>
              <w:t>日       星期</w:t>
            </w:r>
            <w:r>
              <w:rPr>
                <w:rFonts w:hint="eastAsia" w:ascii="宋体" w:hAnsi="宋体"/>
                <w:bCs/>
                <w:sz w:val="24"/>
                <w:u w:val="single"/>
              </w:rPr>
              <w:t xml:space="preserve">  </w:t>
            </w:r>
            <w:r>
              <w:rPr>
                <w:rFonts w:hint="eastAsia" w:ascii="宋体" w:hAnsi="宋体"/>
                <w:bCs/>
                <w:sz w:val="24"/>
              </w:rPr>
              <w:t xml:space="preserve">        天气</w:t>
            </w:r>
            <w:r>
              <w:rPr>
                <w:rFonts w:hint="eastAsia" w:ascii="宋体" w:hAnsi="宋体"/>
                <w:bCs/>
                <w:sz w:val="24"/>
                <w:u w:val="single"/>
              </w:rPr>
              <w:t xml:space="preserve">        </w:t>
            </w:r>
          </w:p>
        </w:tc>
      </w:tr>
      <w:tr w14:paraId="58F2F53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665" w:hRule="exact"/>
          <w:jc w:val="center"/>
        </w:trPr>
        <w:tc>
          <w:tcPr>
            <w:tcW w:w="8321" w:type="dxa"/>
            <w:tcBorders>
              <w:top w:val="nil"/>
            </w:tcBorders>
            <w:vAlign w:val="center"/>
          </w:tcPr>
          <w:p w14:paraId="4C246888">
            <w:pPr>
              <w:snapToGrid/>
              <w:spacing w:line="312" w:lineRule="auto"/>
              <w:rPr>
                <w:rFonts w:hint="eastAsia" w:ascii="仿宋_GB2312" w:hAnsi="仿宋_GB2312" w:eastAsia="仿宋_GB2312" w:cs="仿宋_GB2312"/>
                <w:bCs/>
                <w:sz w:val="24"/>
                <w:szCs w:val="24"/>
              </w:rPr>
            </w:pPr>
          </w:p>
        </w:tc>
      </w:tr>
      <w:tr w14:paraId="6B7448C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  <w:jc w:val="center"/>
        </w:trPr>
        <w:tc>
          <w:tcPr>
            <w:tcW w:w="8321" w:type="dxa"/>
            <w:tcBorders>
              <w:bottom w:val="nil"/>
            </w:tcBorders>
            <w:vAlign w:val="center"/>
          </w:tcPr>
          <w:p w14:paraId="1AD396AC">
            <w:pPr>
              <w:widowControl/>
              <w:rPr>
                <w:rFonts w:ascii="方正小标宋简体" w:hAnsi="宋体" w:eastAsia="方正小标宋简体"/>
                <w:bCs/>
                <w:sz w:val="24"/>
                <w:szCs w:val="24"/>
              </w:rPr>
            </w:pPr>
            <w:r>
              <w:rPr>
                <w:rFonts w:hint="eastAsia" w:ascii="隶书" w:hAnsi="宋体" w:eastAsia="隶书"/>
                <w:bCs/>
                <w:sz w:val="30"/>
                <w:szCs w:val="30"/>
              </w:rPr>
              <w:t>实践第四天</w:t>
            </w:r>
            <w:r>
              <w:rPr>
                <w:rFonts w:hint="eastAsia" w:ascii="宋体" w:hAnsi="宋体"/>
                <w:bCs/>
                <w:sz w:val="24"/>
              </w:rPr>
              <w:t xml:space="preserve">              </w:t>
            </w:r>
            <w:r>
              <w:rPr>
                <w:rFonts w:hint="eastAsia" w:ascii="宋体" w:hAnsi="宋体"/>
                <w:bCs/>
                <w:sz w:val="24"/>
                <w:u w:val="single"/>
              </w:rPr>
              <w:t xml:space="preserve">  </w:t>
            </w:r>
            <w:r>
              <w:rPr>
                <w:rFonts w:hint="eastAsia" w:ascii="宋体" w:hAnsi="宋体"/>
                <w:bCs/>
                <w:sz w:val="24"/>
              </w:rPr>
              <w:t>月</w:t>
            </w:r>
            <w:r>
              <w:rPr>
                <w:rFonts w:hint="eastAsia" w:ascii="宋体" w:hAnsi="宋体"/>
                <w:bCs/>
                <w:sz w:val="24"/>
                <w:u w:val="single"/>
              </w:rPr>
              <w:t xml:space="preserve">  </w:t>
            </w:r>
            <w:r>
              <w:rPr>
                <w:rFonts w:hint="eastAsia" w:ascii="宋体" w:hAnsi="宋体"/>
                <w:bCs/>
                <w:sz w:val="24"/>
              </w:rPr>
              <w:t>日       星期</w:t>
            </w:r>
            <w:r>
              <w:rPr>
                <w:rFonts w:hint="eastAsia" w:ascii="宋体" w:hAnsi="宋体"/>
                <w:bCs/>
                <w:sz w:val="24"/>
                <w:u w:val="single"/>
              </w:rPr>
              <w:t xml:space="preserve">  </w:t>
            </w:r>
            <w:r>
              <w:rPr>
                <w:rFonts w:hint="eastAsia" w:ascii="宋体" w:hAnsi="宋体"/>
                <w:bCs/>
                <w:sz w:val="24"/>
              </w:rPr>
              <w:t xml:space="preserve">        天气</w:t>
            </w:r>
            <w:r>
              <w:rPr>
                <w:rFonts w:hint="eastAsia" w:ascii="宋体" w:hAnsi="宋体"/>
                <w:bCs/>
                <w:sz w:val="24"/>
                <w:u w:val="single"/>
              </w:rPr>
              <w:t xml:space="preserve">        </w:t>
            </w:r>
          </w:p>
        </w:tc>
      </w:tr>
      <w:tr w14:paraId="1557244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665" w:hRule="exact"/>
          <w:jc w:val="center"/>
        </w:trPr>
        <w:tc>
          <w:tcPr>
            <w:tcW w:w="8321" w:type="dxa"/>
            <w:tcBorders>
              <w:top w:val="nil"/>
            </w:tcBorders>
            <w:vAlign w:val="center"/>
          </w:tcPr>
          <w:p w14:paraId="68EE4FB0">
            <w:pPr>
              <w:snapToGrid/>
              <w:spacing w:line="312" w:lineRule="auto"/>
              <w:rPr>
                <w:rFonts w:hint="eastAsia" w:ascii="仿宋_GB2312" w:hAnsi="仿宋_GB2312" w:eastAsia="仿宋_GB2312" w:cs="仿宋_GB2312"/>
                <w:bCs/>
                <w:sz w:val="24"/>
                <w:szCs w:val="21"/>
              </w:rPr>
            </w:pPr>
          </w:p>
        </w:tc>
      </w:tr>
      <w:tr w14:paraId="313F66E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8321" w:type="dxa"/>
            <w:tcBorders>
              <w:bottom w:val="single" w:color="auto" w:sz="4" w:space="0"/>
            </w:tcBorders>
            <w:vAlign w:val="center"/>
          </w:tcPr>
          <w:p w14:paraId="287147C6">
            <w:pPr>
              <w:widowControl/>
              <w:jc w:val="center"/>
              <w:rPr>
                <w:rFonts w:ascii="宋体" w:hAnsi="宋体" w:eastAsia="华文中宋"/>
                <w:b/>
                <w:bCs/>
                <w:sz w:val="24"/>
              </w:rPr>
            </w:pPr>
            <w:r>
              <w:rPr>
                <w:rFonts w:hint="eastAsia" w:ascii="方正小标宋简体" w:hAnsi="宋体" w:eastAsia="方正小标宋简体"/>
                <w:bCs/>
                <w:sz w:val="24"/>
                <w:szCs w:val="24"/>
              </w:rPr>
              <w:t>社 会 实 践 活 动 记 录</w:t>
            </w:r>
          </w:p>
        </w:tc>
      </w:tr>
      <w:tr w14:paraId="280A726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  <w:jc w:val="center"/>
        </w:trPr>
        <w:tc>
          <w:tcPr>
            <w:tcW w:w="8321" w:type="dxa"/>
            <w:tcBorders>
              <w:bottom w:val="nil"/>
            </w:tcBorders>
            <w:vAlign w:val="center"/>
          </w:tcPr>
          <w:p w14:paraId="27F03307">
            <w:pPr>
              <w:widowControl/>
              <w:rPr>
                <w:rFonts w:ascii="方正小标宋简体" w:hAnsi="宋体" w:eastAsia="方正小标宋简体"/>
                <w:bCs/>
                <w:sz w:val="24"/>
                <w:szCs w:val="24"/>
              </w:rPr>
            </w:pPr>
            <w:r>
              <w:rPr>
                <w:rFonts w:hint="eastAsia" w:ascii="隶书" w:hAnsi="宋体" w:eastAsia="隶书"/>
                <w:bCs/>
                <w:sz w:val="30"/>
                <w:szCs w:val="30"/>
              </w:rPr>
              <w:t>实践第五天</w:t>
            </w:r>
            <w:r>
              <w:rPr>
                <w:rFonts w:hint="eastAsia" w:ascii="宋体" w:hAnsi="宋体"/>
                <w:bCs/>
                <w:sz w:val="24"/>
              </w:rPr>
              <w:t xml:space="preserve">              </w:t>
            </w:r>
            <w:r>
              <w:rPr>
                <w:rFonts w:hint="eastAsia" w:ascii="宋体" w:hAnsi="宋体"/>
                <w:bCs/>
                <w:sz w:val="24"/>
                <w:u w:val="single"/>
              </w:rPr>
              <w:t xml:space="preserve">  </w:t>
            </w:r>
            <w:r>
              <w:rPr>
                <w:rFonts w:hint="eastAsia" w:ascii="宋体" w:hAnsi="宋体"/>
                <w:bCs/>
                <w:sz w:val="24"/>
              </w:rPr>
              <w:t>月</w:t>
            </w:r>
            <w:r>
              <w:rPr>
                <w:rFonts w:hint="eastAsia" w:ascii="宋体" w:hAnsi="宋体"/>
                <w:bCs/>
                <w:sz w:val="24"/>
                <w:u w:val="single"/>
              </w:rPr>
              <w:t xml:space="preserve">  </w:t>
            </w:r>
            <w:r>
              <w:rPr>
                <w:rFonts w:hint="eastAsia" w:ascii="宋体" w:hAnsi="宋体"/>
                <w:bCs/>
                <w:sz w:val="24"/>
              </w:rPr>
              <w:t>日       星期</w:t>
            </w:r>
            <w:r>
              <w:rPr>
                <w:rFonts w:hint="eastAsia" w:ascii="宋体" w:hAnsi="宋体"/>
                <w:bCs/>
                <w:sz w:val="24"/>
                <w:u w:val="single"/>
              </w:rPr>
              <w:t xml:space="preserve">  </w:t>
            </w:r>
            <w:r>
              <w:rPr>
                <w:rFonts w:hint="eastAsia" w:ascii="宋体" w:hAnsi="宋体"/>
                <w:bCs/>
                <w:sz w:val="24"/>
              </w:rPr>
              <w:t xml:space="preserve">        天气</w:t>
            </w:r>
            <w:r>
              <w:rPr>
                <w:rFonts w:hint="eastAsia" w:ascii="宋体" w:hAnsi="宋体"/>
                <w:bCs/>
                <w:sz w:val="24"/>
                <w:u w:val="single"/>
              </w:rPr>
              <w:t xml:space="preserve">        </w:t>
            </w:r>
          </w:p>
        </w:tc>
      </w:tr>
      <w:tr w14:paraId="246FD35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35" w:hRule="exact"/>
          <w:jc w:val="center"/>
        </w:trPr>
        <w:tc>
          <w:tcPr>
            <w:tcW w:w="8321" w:type="dxa"/>
            <w:tcBorders>
              <w:top w:val="nil"/>
            </w:tcBorders>
            <w:vAlign w:val="center"/>
          </w:tcPr>
          <w:p w14:paraId="4AFDA2D9">
            <w:pPr>
              <w:snapToGrid/>
              <w:spacing w:line="312" w:lineRule="auto"/>
              <w:rPr>
                <w:rFonts w:hint="eastAsia" w:ascii="仿宋_GB2312" w:hAnsi="仿宋_GB2312" w:eastAsia="仿宋_GB2312" w:cs="仿宋_GB2312"/>
                <w:bCs/>
                <w:sz w:val="24"/>
                <w:szCs w:val="21"/>
              </w:rPr>
            </w:pPr>
          </w:p>
        </w:tc>
      </w:tr>
      <w:tr w14:paraId="24635CF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  <w:jc w:val="center"/>
        </w:trPr>
        <w:tc>
          <w:tcPr>
            <w:tcW w:w="8321" w:type="dxa"/>
            <w:tcBorders>
              <w:bottom w:val="nil"/>
            </w:tcBorders>
            <w:vAlign w:val="center"/>
          </w:tcPr>
          <w:p w14:paraId="63342FF8">
            <w:pPr>
              <w:widowControl/>
              <w:rPr>
                <w:rFonts w:ascii="方正小标宋简体" w:hAnsi="宋体" w:eastAsia="方正小标宋简体"/>
                <w:bCs/>
                <w:sz w:val="24"/>
                <w:szCs w:val="24"/>
              </w:rPr>
            </w:pPr>
            <w:r>
              <w:rPr>
                <w:rFonts w:hint="eastAsia" w:ascii="隶书" w:hAnsi="宋体" w:eastAsia="隶书"/>
                <w:bCs/>
                <w:sz w:val="30"/>
                <w:szCs w:val="30"/>
              </w:rPr>
              <w:t>实践第六天</w:t>
            </w:r>
            <w:r>
              <w:rPr>
                <w:rFonts w:hint="eastAsia" w:ascii="宋体" w:hAnsi="宋体"/>
                <w:bCs/>
                <w:sz w:val="24"/>
              </w:rPr>
              <w:t xml:space="preserve">              </w:t>
            </w:r>
            <w:r>
              <w:rPr>
                <w:rFonts w:hint="eastAsia" w:ascii="宋体" w:hAnsi="宋体"/>
                <w:bCs/>
                <w:sz w:val="24"/>
                <w:u w:val="single"/>
              </w:rPr>
              <w:t xml:space="preserve">  </w:t>
            </w:r>
            <w:r>
              <w:rPr>
                <w:rFonts w:hint="eastAsia" w:ascii="宋体" w:hAnsi="宋体"/>
                <w:bCs/>
                <w:sz w:val="24"/>
              </w:rPr>
              <w:t>月</w:t>
            </w:r>
            <w:r>
              <w:rPr>
                <w:rFonts w:hint="eastAsia" w:ascii="宋体" w:hAnsi="宋体"/>
                <w:bCs/>
                <w:sz w:val="24"/>
                <w:u w:val="single"/>
              </w:rPr>
              <w:t xml:space="preserve">  </w:t>
            </w:r>
            <w:r>
              <w:rPr>
                <w:rFonts w:hint="eastAsia" w:ascii="宋体" w:hAnsi="宋体"/>
                <w:bCs/>
                <w:sz w:val="24"/>
              </w:rPr>
              <w:t>日       星期</w:t>
            </w:r>
            <w:r>
              <w:rPr>
                <w:rFonts w:hint="eastAsia" w:ascii="宋体" w:hAnsi="宋体"/>
                <w:bCs/>
                <w:sz w:val="24"/>
                <w:u w:val="single"/>
              </w:rPr>
              <w:t xml:space="preserve">  </w:t>
            </w:r>
            <w:r>
              <w:rPr>
                <w:rFonts w:hint="eastAsia" w:ascii="宋体" w:hAnsi="宋体"/>
                <w:bCs/>
                <w:sz w:val="24"/>
              </w:rPr>
              <w:t xml:space="preserve">        天气</w:t>
            </w:r>
            <w:r>
              <w:rPr>
                <w:rFonts w:hint="eastAsia" w:ascii="宋体" w:hAnsi="宋体"/>
                <w:bCs/>
                <w:sz w:val="24"/>
                <w:u w:val="single"/>
              </w:rPr>
              <w:t xml:space="preserve">        </w:t>
            </w:r>
          </w:p>
        </w:tc>
      </w:tr>
      <w:tr w14:paraId="6FF8D9D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35" w:hRule="exact"/>
          <w:jc w:val="center"/>
        </w:trPr>
        <w:tc>
          <w:tcPr>
            <w:tcW w:w="8321" w:type="dxa"/>
            <w:tcBorders>
              <w:top w:val="nil"/>
            </w:tcBorders>
            <w:vAlign w:val="center"/>
          </w:tcPr>
          <w:p w14:paraId="0FF7ADF9">
            <w:pPr>
              <w:snapToGrid/>
              <w:spacing w:line="312" w:lineRule="auto"/>
              <w:rPr>
                <w:rFonts w:hint="eastAsia" w:ascii="仿宋_GB2312" w:hAnsi="仿宋_GB2312" w:eastAsia="仿宋_GB2312" w:cs="仿宋_GB2312"/>
                <w:bCs/>
                <w:sz w:val="24"/>
                <w:szCs w:val="24"/>
              </w:rPr>
            </w:pPr>
          </w:p>
        </w:tc>
      </w:tr>
      <w:tr w14:paraId="315971E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  <w:jc w:val="center"/>
        </w:trPr>
        <w:tc>
          <w:tcPr>
            <w:tcW w:w="8321" w:type="dxa"/>
            <w:tcBorders>
              <w:bottom w:val="nil"/>
            </w:tcBorders>
            <w:vAlign w:val="center"/>
          </w:tcPr>
          <w:p w14:paraId="550FAD3E">
            <w:pPr>
              <w:widowControl/>
              <w:rPr>
                <w:rFonts w:ascii="方正小标宋简体" w:hAnsi="宋体" w:eastAsia="方正小标宋简体"/>
                <w:bCs/>
                <w:sz w:val="24"/>
                <w:szCs w:val="24"/>
              </w:rPr>
            </w:pPr>
            <w:r>
              <w:rPr>
                <w:rFonts w:hint="eastAsia" w:ascii="隶书" w:hAnsi="宋体" w:eastAsia="隶书"/>
                <w:bCs/>
                <w:sz w:val="30"/>
                <w:szCs w:val="30"/>
              </w:rPr>
              <w:t>实践第七天</w:t>
            </w:r>
            <w:r>
              <w:rPr>
                <w:rFonts w:hint="eastAsia" w:ascii="宋体" w:hAnsi="宋体"/>
                <w:bCs/>
                <w:sz w:val="24"/>
              </w:rPr>
              <w:t xml:space="preserve">              </w:t>
            </w:r>
            <w:r>
              <w:rPr>
                <w:rFonts w:hint="eastAsia" w:ascii="宋体" w:hAnsi="宋体"/>
                <w:bCs/>
                <w:sz w:val="24"/>
                <w:u w:val="single"/>
              </w:rPr>
              <w:t xml:space="preserve">  </w:t>
            </w:r>
            <w:r>
              <w:rPr>
                <w:rFonts w:hint="eastAsia" w:ascii="宋体" w:hAnsi="宋体"/>
                <w:bCs/>
                <w:sz w:val="24"/>
              </w:rPr>
              <w:t>月</w:t>
            </w:r>
            <w:r>
              <w:rPr>
                <w:rFonts w:hint="eastAsia" w:ascii="宋体" w:hAnsi="宋体"/>
                <w:bCs/>
                <w:sz w:val="24"/>
                <w:u w:val="single"/>
              </w:rPr>
              <w:t xml:space="preserve">  </w:t>
            </w:r>
            <w:r>
              <w:rPr>
                <w:rFonts w:hint="eastAsia" w:ascii="宋体" w:hAnsi="宋体"/>
                <w:bCs/>
                <w:sz w:val="24"/>
              </w:rPr>
              <w:t>日       星期</w:t>
            </w:r>
            <w:r>
              <w:rPr>
                <w:rFonts w:hint="eastAsia" w:ascii="宋体" w:hAnsi="宋体"/>
                <w:bCs/>
                <w:sz w:val="24"/>
                <w:u w:val="single"/>
              </w:rPr>
              <w:t xml:space="preserve">  </w:t>
            </w:r>
            <w:r>
              <w:rPr>
                <w:rFonts w:hint="eastAsia" w:ascii="宋体" w:hAnsi="宋体"/>
                <w:bCs/>
                <w:sz w:val="24"/>
              </w:rPr>
              <w:t xml:space="preserve">        天气</w:t>
            </w:r>
            <w:r>
              <w:rPr>
                <w:rFonts w:hint="eastAsia" w:ascii="宋体" w:hAnsi="宋体"/>
                <w:bCs/>
                <w:sz w:val="24"/>
                <w:u w:val="single"/>
              </w:rPr>
              <w:t xml:space="preserve">        </w:t>
            </w:r>
          </w:p>
        </w:tc>
      </w:tr>
      <w:tr w14:paraId="23D8A6B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35" w:hRule="exact"/>
          <w:jc w:val="center"/>
        </w:trPr>
        <w:tc>
          <w:tcPr>
            <w:tcW w:w="8321" w:type="dxa"/>
            <w:tcBorders>
              <w:top w:val="nil"/>
            </w:tcBorders>
            <w:vAlign w:val="center"/>
          </w:tcPr>
          <w:p w14:paraId="67D998DD">
            <w:pPr>
              <w:snapToGrid/>
              <w:spacing w:line="312" w:lineRule="auto"/>
              <w:rPr>
                <w:rFonts w:hint="eastAsia" w:ascii="仿宋_GB2312" w:hAnsi="仿宋_GB2312" w:eastAsia="仿宋_GB2312" w:cs="仿宋_GB2312"/>
                <w:bCs/>
                <w:sz w:val="24"/>
                <w:szCs w:val="21"/>
              </w:rPr>
            </w:pPr>
          </w:p>
        </w:tc>
      </w:tr>
      <w:tr w14:paraId="0A0532D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  <w:jc w:val="center"/>
        </w:trPr>
        <w:tc>
          <w:tcPr>
            <w:tcW w:w="8321" w:type="dxa"/>
            <w:tcBorders>
              <w:bottom w:val="nil"/>
            </w:tcBorders>
            <w:vAlign w:val="center"/>
          </w:tcPr>
          <w:p w14:paraId="785316EC">
            <w:pPr>
              <w:widowControl/>
              <w:rPr>
                <w:rFonts w:ascii="方正小标宋简体" w:hAnsi="宋体" w:eastAsia="方正小标宋简体"/>
                <w:bCs/>
                <w:sz w:val="24"/>
                <w:szCs w:val="24"/>
              </w:rPr>
            </w:pPr>
            <w:r>
              <w:rPr>
                <w:rFonts w:hint="eastAsia" w:ascii="隶书" w:hAnsi="宋体" w:eastAsia="隶书"/>
                <w:bCs/>
                <w:sz w:val="30"/>
                <w:szCs w:val="30"/>
              </w:rPr>
              <w:t>实践第八天</w:t>
            </w:r>
            <w:r>
              <w:rPr>
                <w:rFonts w:hint="eastAsia" w:ascii="宋体" w:hAnsi="宋体"/>
                <w:bCs/>
                <w:sz w:val="24"/>
              </w:rPr>
              <w:t xml:space="preserve">              </w:t>
            </w:r>
            <w:r>
              <w:rPr>
                <w:rFonts w:hint="eastAsia" w:ascii="宋体" w:hAnsi="宋体"/>
                <w:bCs/>
                <w:sz w:val="24"/>
                <w:u w:val="single"/>
              </w:rPr>
              <w:t xml:space="preserve">  </w:t>
            </w:r>
            <w:r>
              <w:rPr>
                <w:rFonts w:hint="eastAsia" w:ascii="宋体" w:hAnsi="宋体"/>
                <w:bCs/>
                <w:sz w:val="24"/>
              </w:rPr>
              <w:t>月</w:t>
            </w:r>
            <w:r>
              <w:rPr>
                <w:rFonts w:hint="eastAsia" w:ascii="宋体" w:hAnsi="宋体"/>
                <w:bCs/>
                <w:sz w:val="24"/>
                <w:u w:val="single"/>
              </w:rPr>
              <w:t xml:space="preserve">  </w:t>
            </w:r>
            <w:r>
              <w:rPr>
                <w:rFonts w:hint="eastAsia" w:ascii="宋体" w:hAnsi="宋体"/>
                <w:bCs/>
                <w:sz w:val="24"/>
              </w:rPr>
              <w:t>日       星期</w:t>
            </w:r>
            <w:r>
              <w:rPr>
                <w:rFonts w:hint="eastAsia" w:ascii="宋体" w:hAnsi="宋体"/>
                <w:bCs/>
                <w:sz w:val="24"/>
                <w:u w:val="single"/>
              </w:rPr>
              <w:t xml:space="preserve">  </w:t>
            </w:r>
            <w:r>
              <w:rPr>
                <w:rFonts w:hint="eastAsia" w:ascii="宋体" w:hAnsi="宋体"/>
                <w:bCs/>
                <w:sz w:val="24"/>
              </w:rPr>
              <w:t xml:space="preserve">        天气</w:t>
            </w:r>
            <w:r>
              <w:rPr>
                <w:rFonts w:hint="eastAsia" w:ascii="宋体" w:hAnsi="宋体"/>
                <w:bCs/>
                <w:sz w:val="24"/>
                <w:u w:val="single"/>
              </w:rPr>
              <w:t xml:space="preserve">        </w:t>
            </w:r>
          </w:p>
        </w:tc>
      </w:tr>
      <w:tr w14:paraId="31A3403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35" w:hRule="exact"/>
          <w:jc w:val="center"/>
        </w:trPr>
        <w:tc>
          <w:tcPr>
            <w:tcW w:w="8321" w:type="dxa"/>
            <w:tcBorders>
              <w:top w:val="nil"/>
            </w:tcBorders>
            <w:vAlign w:val="center"/>
          </w:tcPr>
          <w:p w14:paraId="05A3F69B">
            <w:pPr>
              <w:snapToGrid/>
              <w:spacing w:line="312" w:lineRule="auto"/>
              <w:rPr>
                <w:rFonts w:hint="eastAsia" w:ascii="仿宋_GB2312" w:hAnsi="仿宋_GB2312" w:eastAsia="仿宋_GB2312" w:cs="仿宋_GB2312"/>
                <w:bCs/>
                <w:sz w:val="24"/>
                <w:szCs w:val="21"/>
              </w:rPr>
            </w:pPr>
          </w:p>
        </w:tc>
      </w:tr>
      <w:tr w14:paraId="4449415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8321" w:type="dxa"/>
            <w:tcBorders>
              <w:bottom w:val="single" w:color="auto" w:sz="4" w:space="0"/>
            </w:tcBorders>
            <w:vAlign w:val="center"/>
          </w:tcPr>
          <w:p w14:paraId="6C534BD5">
            <w:pPr>
              <w:widowControl/>
              <w:jc w:val="center"/>
              <w:rPr>
                <w:rFonts w:ascii="宋体" w:hAnsi="宋体" w:eastAsia="华文中宋"/>
                <w:b/>
                <w:bCs/>
                <w:sz w:val="24"/>
              </w:rPr>
            </w:pPr>
            <w:r>
              <w:rPr>
                <w:rFonts w:hint="eastAsia" w:ascii="方正小标宋简体" w:hAnsi="宋体" w:eastAsia="方正小标宋简体"/>
                <w:bCs/>
                <w:sz w:val="24"/>
                <w:szCs w:val="24"/>
              </w:rPr>
              <w:t>社 会 实 践 活 动 记 录</w:t>
            </w:r>
          </w:p>
        </w:tc>
      </w:tr>
      <w:tr w14:paraId="25C8FE9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  <w:jc w:val="center"/>
        </w:trPr>
        <w:tc>
          <w:tcPr>
            <w:tcW w:w="8321" w:type="dxa"/>
            <w:tcBorders>
              <w:bottom w:val="nil"/>
            </w:tcBorders>
            <w:vAlign w:val="center"/>
          </w:tcPr>
          <w:p w14:paraId="21025957">
            <w:pPr>
              <w:widowControl/>
              <w:rPr>
                <w:rFonts w:ascii="方正小标宋简体" w:hAnsi="宋体" w:eastAsia="方正小标宋简体"/>
                <w:bCs/>
                <w:sz w:val="24"/>
                <w:szCs w:val="24"/>
              </w:rPr>
            </w:pPr>
            <w:r>
              <w:rPr>
                <w:rFonts w:hint="eastAsia" w:ascii="隶书" w:hAnsi="宋体" w:eastAsia="隶书"/>
                <w:bCs/>
                <w:sz w:val="30"/>
                <w:szCs w:val="30"/>
              </w:rPr>
              <w:t>实践第九天</w:t>
            </w:r>
            <w:r>
              <w:rPr>
                <w:rFonts w:hint="eastAsia" w:ascii="宋体" w:hAnsi="宋体"/>
                <w:bCs/>
                <w:sz w:val="24"/>
              </w:rPr>
              <w:t xml:space="preserve">              </w:t>
            </w:r>
            <w:r>
              <w:rPr>
                <w:rFonts w:hint="eastAsia" w:ascii="宋体" w:hAnsi="宋体"/>
                <w:bCs/>
                <w:sz w:val="24"/>
                <w:u w:val="single"/>
              </w:rPr>
              <w:t xml:space="preserve">  </w:t>
            </w:r>
            <w:r>
              <w:rPr>
                <w:rFonts w:hint="eastAsia" w:ascii="宋体" w:hAnsi="宋体"/>
                <w:bCs/>
                <w:sz w:val="24"/>
              </w:rPr>
              <w:t>月</w:t>
            </w:r>
            <w:r>
              <w:rPr>
                <w:rFonts w:hint="eastAsia" w:ascii="宋体" w:hAnsi="宋体"/>
                <w:bCs/>
                <w:sz w:val="24"/>
                <w:u w:val="single"/>
              </w:rPr>
              <w:t xml:space="preserve">  </w:t>
            </w:r>
            <w:r>
              <w:rPr>
                <w:rFonts w:hint="eastAsia" w:ascii="宋体" w:hAnsi="宋体"/>
                <w:bCs/>
                <w:sz w:val="24"/>
              </w:rPr>
              <w:t>日       星期</w:t>
            </w:r>
            <w:r>
              <w:rPr>
                <w:rFonts w:hint="eastAsia" w:ascii="宋体" w:hAnsi="宋体"/>
                <w:bCs/>
                <w:sz w:val="24"/>
                <w:u w:val="single"/>
              </w:rPr>
              <w:t xml:space="preserve">  </w:t>
            </w:r>
            <w:r>
              <w:rPr>
                <w:rFonts w:hint="eastAsia" w:ascii="宋体" w:hAnsi="宋体"/>
                <w:bCs/>
                <w:sz w:val="24"/>
              </w:rPr>
              <w:t xml:space="preserve">        天气</w:t>
            </w:r>
            <w:r>
              <w:rPr>
                <w:rFonts w:hint="eastAsia" w:ascii="宋体" w:hAnsi="宋体"/>
                <w:bCs/>
                <w:sz w:val="24"/>
                <w:u w:val="single"/>
              </w:rPr>
              <w:t xml:space="preserve">        </w:t>
            </w:r>
          </w:p>
        </w:tc>
      </w:tr>
      <w:tr w14:paraId="1DF8AEC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35" w:hRule="exact"/>
          <w:jc w:val="center"/>
        </w:trPr>
        <w:tc>
          <w:tcPr>
            <w:tcW w:w="8321" w:type="dxa"/>
            <w:tcBorders>
              <w:top w:val="nil"/>
            </w:tcBorders>
            <w:vAlign w:val="center"/>
          </w:tcPr>
          <w:p w14:paraId="676CCBD8">
            <w:pPr>
              <w:snapToGrid/>
              <w:spacing w:line="312" w:lineRule="auto"/>
              <w:rPr>
                <w:rFonts w:hint="eastAsia" w:ascii="仿宋_GB2312" w:hAnsi="仿宋_GB2312" w:eastAsia="仿宋_GB2312" w:cs="仿宋_GB2312"/>
                <w:bCs/>
                <w:sz w:val="24"/>
                <w:szCs w:val="21"/>
              </w:rPr>
            </w:pPr>
          </w:p>
        </w:tc>
      </w:tr>
      <w:tr w14:paraId="4DCEC3A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  <w:jc w:val="center"/>
        </w:trPr>
        <w:tc>
          <w:tcPr>
            <w:tcW w:w="8321" w:type="dxa"/>
            <w:tcBorders>
              <w:bottom w:val="nil"/>
            </w:tcBorders>
            <w:vAlign w:val="center"/>
          </w:tcPr>
          <w:p w14:paraId="414DCFB5">
            <w:pPr>
              <w:widowControl/>
              <w:rPr>
                <w:rFonts w:ascii="方正小标宋简体" w:hAnsi="宋体" w:eastAsia="方正小标宋简体"/>
                <w:bCs/>
                <w:sz w:val="24"/>
                <w:szCs w:val="24"/>
              </w:rPr>
            </w:pPr>
            <w:r>
              <w:rPr>
                <w:rFonts w:hint="eastAsia" w:ascii="隶书" w:hAnsi="宋体" w:eastAsia="隶书"/>
                <w:bCs/>
                <w:sz w:val="30"/>
                <w:szCs w:val="30"/>
              </w:rPr>
              <w:t>实践第十天</w:t>
            </w:r>
            <w:r>
              <w:rPr>
                <w:rFonts w:hint="eastAsia" w:ascii="宋体" w:hAnsi="宋体"/>
                <w:bCs/>
                <w:sz w:val="24"/>
              </w:rPr>
              <w:t xml:space="preserve">              </w:t>
            </w:r>
            <w:r>
              <w:rPr>
                <w:rFonts w:hint="eastAsia" w:ascii="宋体" w:hAnsi="宋体"/>
                <w:bCs/>
                <w:sz w:val="24"/>
                <w:u w:val="single"/>
              </w:rPr>
              <w:t xml:space="preserve">  </w:t>
            </w:r>
            <w:r>
              <w:rPr>
                <w:rFonts w:hint="eastAsia" w:ascii="宋体" w:hAnsi="宋体"/>
                <w:bCs/>
                <w:sz w:val="24"/>
              </w:rPr>
              <w:t>月</w:t>
            </w:r>
            <w:r>
              <w:rPr>
                <w:rFonts w:hint="eastAsia" w:ascii="宋体" w:hAnsi="宋体"/>
                <w:bCs/>
                <w:sz w:val="24"/>
                <w:u w:val="single"/>
              </w:rPr>
              <w:t xml:space="preserve">  </w:t>
            </w:r>
            <w:r>
              <w:rPr>
                <w:rFonts w:hint="eastAsia" w:ascii="宋体" w:hAnsi="宋体"/>
                <w:bCs/>
                <w:sz w:val="24"/>
              </w:rPr>
              <w:t>日       星期</w:t>
            </w:r>
            <w:r>
              <w:rPr>
                <w:rFonts w:hint="eastAsia" w:ascii="宋体" w:hAnsi="宋体"/>
                <w:bCs/>
                <w:sz w:val="24"/>
                <w:u w:val="single"/>
              </w:rPr>
              <w:t xml:space="preserve">  </w:t>
            </w:r>
            <w:r>
              <w:rPr>
                <w:rFonts w:hint="eastAsia" w:ascii="宋体" w:hAnsi="宋体"/>
                <w:bCs/>
                <w:sz w:val="24"/>
              </w:rPr>
              <w:t xml:space="preserve">        天气</w:t>
            </w:r>
            <w:r>
              <w:rPr>
                <w:rFonts w:hint="eastAsia" w:ascii="宋体" w:hAnsi="宋体"/>
                <w:bCs/>
                <w:sz w:val="24"/>
                <w:u w:val="single"/>
              </w:rPr>
              <w:t xml:space="preserve">        </w:t>
            </w:r>
          </w:p>
        </w:tc>
      </w:tr>
      <w:tr w14:paraId="761A516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35" w:hRule="exact"/>
          <w:jc w:val="center"/>
        </w:trPr>
        <w:tc>
          <w:tcPr>
            <w:tcW w:w="8321" w:type="dxa"/>
            <w:tcBorders>
              <w:top w:val="nil"/>
            </w:tcBorders>
            <w:vAlign w:val="center"/>
          </w:tcPr>
          <w:p w14:paraId="43544CAA">
            <w:pPr>
              <w:snapToGrid/>
              <w:spacing w:line="312" w:lineRule="auto"/>
              <w:rPr>
                <w:rFonts w:hint="eastAsia" w:ascii="仿宋_GB2312" w:hAnsi="仿宋_GB2312" w:eastAsia="仿宋_GB2312" w:cs="仿宋_GB2312"/>
                <w:bCs/>
                <w:sz w:val="24"/>
                <w:szCs w:val="24"/>
              </w:rPr>
            </w:pPr>
          </w:p>
        </w:tc>
      </w:tr>
      <w:tr w14:paraId="7BF112C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454" w:hRule="atLeast"/>
          <w:jc w:val="center"/>
        </w:trPr>
        <w:tc>
          <w:tcPr>
            <w:tcW w:w="8321" w:type="dxa"/>
            <w:tcBorders>
              <w:bottom w:val="nil"/>
            </w:tcBorders>
            <w:vAlign w:val="center"/>
          </w:tcPr>
          <w:p w14:paraId="07981E54">
            <w:pPr>
              <w:widowControl/>
              <w:rPr>
                <w:rFonts w:ascii="方正小标宋简体" w:hAnsi="宋体" w:eastAsia="方正小标宋简体"/>
                <w:bCs/>
                <w:sz w:val="24"/>
                <w:szCs w:val="24"/>
              </w:rPr>
            </w:pPr>
            <w:r>
              <w:rPr>
                <w:rFonts w:hint="eastAsia" w:ascii="隶书" w:hAnsi="宋体" w:eastAsia="隶书"/>
                <w:bCs/>
                <w:sz w:val="30"/>
                <w:szCs w:val="30"/>
              </w:rPr>
              <w:t>实践第十一天</w:t>
            </w:r>
            <w:r>
              <w:rPr>
                <w:rFonts w:hint="eastAsia" w:ascii="宋体" w:hAnsi="宋体"/>
                <w:bCs/>
                <w:sz w:val="24"/>
              </w:rPr>
              <w:t xml:space="preserve">            </w:t>
            </w:r>
            <w:r>
              <w:rPr>
                <w:rFonts w:hint="eastAsia" w:ascii="宋体" w:hAnsi="宋体"/>
                <w:bCs/>
                <w:sz w:val="24"/>
                <w:u w:val="single"/>
              </w:rPr>
              <w:t xml:space="preserve">  </w:t>
            </w:r>
            <w:r>
              <w:rPr>
                <w:rFonts w:hint="eastAsia" w:ascii="宋体" w:hAnsi="宋体"/>
                <w:bCs/>
                <w:sz w:val="24"/>
              </w:rPr>
              <w:t>月</w:t>
            </w:r>
            <w:r>
              <w:rPr>
                <w:rFonts w:hint="eastAsia" w:ascii="宋体" w:hAnsi="宋体"/>
                <w:bCs/>
                <w:sz w:val="24"/>
                <w:u w:val="single"/>
              </w:rPr>
              <w:t xml:space="preserve">  </w:t>
            </w:r>
            <w:r>
              <w:rPr>
                <w:rFonts w:hint="eastAsia" w:ascii="宋体" w:hAnsi="宋体"/>
                <w:bCs/>
                <w:sz w:val="24"/>
              </w:rPr>
              <w:t>日       星期</w:t>
            </w:r>
            <w:r>
              <w:rPr>
                <w:rFonts w:hint="eastAsia" w:ascii="宋体" w:hAnsi="宋体"/>
                <w:bCs/>
                <w:sz w:val="24"/>
                <w:u w:val="single"/>
              </w:rPr>
              <w:t xml:space="preserve">  </w:t>
            </w:r>
            <w:r>
              <w:rPr>
                <w:rFonts w:hint="eastAsia" w:ascii="宋体" w:hAnsi="宋体"/>
                <w:bCs/>
                <w:sz w:val="24"/>
              </w:rPr>
              <w:t xml:space="preserve">        天气</w:t>
            </w:r>
            <w:r>
              <w:rPr>
                <w:rFonts w:hint="eastAsia" w:ascii="宋体" w:hAnsi="宋体"/>
                <w:bCs/>
                <w:sz w:val="24"/>
                <w:u w:val="single"/>
              </w:rPr>
              <w:t xml:space="preserve">        </w:t>
            </w:r>
          </w:p>
        </w:tc>
      </w:tr>
      <w:tr w14:paraId="5A28EB1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35" w:hRule="exact"/>
          <w:jc w:val="center"/>
        </w:trPr>
        <w:tc>
          <w:tcPr>
            <w:tcW w:w="8321" w:type="dxa"/>
            <w:tcBorders>
              <w:top w:val="nil"/>
            </w:tcBorders>
            <w:vAlign w:val="center"/>
          </w:tcPr>
          <w:p w14:paraId="43A3ADDB">
            <w:pPr>
              <w:snapToGrid/>
              <w:spacing w:line="312" w:lineRule="auto"/>
              <w:rPr>
                <w:rFonts w:hint="eastAsia" w:ascii="仿宋_GB2312" w:hAnsi="仿宋_GB2312" w:eastAsia="仿宋_GB2312" w:cs="仿宋_GB2312"/>
                <w:bCs/>
                <w:sz w:val="24"/>
                <w:szCs w:val="21"/>
              </w:rPr>
            </w:pPr>
          </w:p>
        </w:tc>
      </w:tr>
      <w:tr w14:paraId="51B92F6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  <w:jc w:val="center"/>
        </w:trPr>
        <w:tc>
          <w:tcPr>
            <w:tcW w:w="8321" w:type="dxa"/>
            <w:tcBorders>
              <w:bottom w:val="nil"/>
            </w:tcBorders>
            <w:vAlign w:val="center"/>
          </w:tcPr>
          <w:p w14:paraId="29DAD57A">
            <w:pPr>
              <w:widowControl/>
              <w:rPr>
                <w:rFonts w:ascii="方正小标宋简体" w:hAnsi="宋体" w:eastAsia="方正小标宋简体"/>
                <w:bCs/>
                <w:sz w:val="24"/>
                <w:szCs w:val="24"/>
              </w:rPr>
            </w:pPr>
            <w:r>
              <w:rPr>
                <w:rFonts w:hint="eastAsia" w:ascii="隶书" w:hAnsi="宋体" w:eastAsia="隶书"/>
                <w:bCs/>
                <w:sz w:val="30"/>
                <w:szCs w:val="30"/>
              </w:rPr>
              <w:t>实践第十二天</w:t>
            </w:r>
            <w:r>
              <w:rPr>
                <w:rFonts w:hint="eastAsia" w:ascii="宋体" w:hAnsi="宋体"/>
                <w:bCs/>
                <w:sz w:val="24"/>
              </w:rPr>
              <w:t xml:space="preserve">            </w:t>
            </w:r>
            <w:r>
              <w:rPr>
                <w:rFonts w:hint="eastAsia" w:ascii="宋体" w:hAnsi="宋体"/>
                <w:bCs/>
                <w:sz w:val="24"/>
                <w:u w:val="single"/>
              </w:rPr>
              <w:t xml:space="preserve">  </w:t>
            </w:r>
            <w:r>
              <w:rPr>
                <w:rFonts w:hint="eastAsia" w:ascii="宋体" w:hAnsi="宋体"/>
                <w:bCs/>
                <w:sz w:val="24"/>
              </w:rPr>
              <w:t>月</w:t>
            </w:r>
            <w:r>
              <w:rPr>
                <w:rFonts w:hint="eastAsia" w:ascii="宋体" w:hAnsi="宋体"/>
                <w:bCs/>
                <w:sz w:val="24"/>
                <w:u w:val="single"/>
              </w:rPr>
              <w:t xml:space="preserve">  </w:t>
            </w:r>
            <w:r>
              <w:rPr>
                <w:rFonts w:hint="eastAsia" w:ascii="宋体" w:hAnsi="宋体"/>
                <w:bCs/>
                <w:sz w:val="24"/>
              </w:rPr>
              <w:t>日       星期</w:t>
            </w:r>
            <w:r>
              <w:rPr>
                <w:rFonts w:hint="eastAsia" w:ascii="宋体" w:hAnsi="宋体"/>
                <w:bCs/>
                <w:sz w:val="24"/>
                <w:u w:val="single"/>
              </w:rPr>
              <w:t xml:space="preserve">  </w:t>
            </w:r>
            <w:r>
              <w:rPr>
                <w:rFonts w:hint="eastAsia" w:ascii="宋体" w:hAnsi="宋体"/>
                <w:bCs/>
                <w:sz w:val="24"/>
              </w:rPr>
              <w:t xml:space="preserve">        天气</w:t>
            </w:r>
            <w:r>
              <w:rPr>
                <w:rFonts w:hint="eastAsia" w:ascii="宋体" w:hAnsi="宋体"/>
                <w:bCs/>
                <w:sz w:val="24"/>
                <w:u w:val="single"/>
              </w:rPr>
              <w:t xml:space="preserve">        </w:t>
            </w:r>
          </w:p>
        </w:tc>
      </w:tr>
      <w:tr w14:paraId="262E759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35" w:hRule="exact"/>
          <w:jc w:val="center"/>
        </w:trPr>
        <w:tc>
          <w:tcPr>
            <w:tcW w:w="8321" w:type="dxa"/>
            <w:tcBorders>
              <w:top w:val="nil"/>
            </w:tcBorders>
            <w:vAlign w:val="center"/>
          </w:tcPr>
          <w:p w14:paraId="33FA4947">
            <w:pPr>
              <w:snapToGrid/>
              <w:spacing w:line="312" w:lineRule="auto"/>
              <w:rPr>
                <w:rFonts w:hint="eastAsia" w:ascii="仿宋_GB2312" w:hAnsi="仿宋_GB2312" w:eastAsia="仿宋_GB2312" w:cs="仿宋_GB2312"/>
                <w:bCs/>
                <w:sz w:val="24"/>
                <w:szCs w:val="21"/>
              </w:rPr>
            </w:pPr>
          </w:p>
        </w:tc>
      </w:tr>
      <w:tr w14:paraId="33E5C27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8321" w:type="dxa"/>
            <w:tcBorders>
              <w:bottom w:val="single" w:color="auto" w:sz="4" w:space="0"/>
            </w:tcBorders>
            <w:vAlign w:val="center"/>
          </w:tcPr>
          <w:p w14:paraId="160410DB">
            <w:pPr>
              <w:widowControl/>
              <w:jc w:val="center"/>
              <w:rPr>
                <w:rFonts w:ascii="宋体" w:hAnsi="宋体" w:eastAsia="华文中宋"/>
                <w:b/>
                <w:bCs/>
                <w:sz w:val="24"/>
              </w:rPr>
            </w:pPr>
            <w:r>
              <w:rPr>
                <w:rFonts w:hint="eastAsia" w:ascii="方正小标宋简体" w:hAnsi="宋体" w:eastAsia="方正小标宋简体"/>
                <w:bCs/>
                <w:sz w:val="24"/>
                <w:szCs w:val="24"/>
              </w:rPr>
              <w:t>社 会 实 践 活 动 记 录</w:t>
            </w:r>
          </w:p>
        </w:tc>
      </w:tr>
      <w:tr w14:paraId="194B433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  <w:jc w:val="center"/>
        </w:trPr>
        <w:tc>
          <w:tcPr>
            <w:tcW w:w="8321" w:type="dxa"/>
            <w:tcBorders>
              <w:bottom w:val="nil"/>
            </w:tcBorders>
            <w:vAlign w:val="center"/>
          </w:tcPr>
          <w:p w14:paraId="282AFB1C">
            <w:pPr>
              <w:widowControl/>
              <w:rPr>
                <w:rFonts w:ascii="方正小标宋简体" w:hAnsi="宋体" w:eastAsia="方正小标宋简体"/>
                <w:bCs/>
                <w:sz w:val="24"/>
                <w:szCs w:val="24"/>
              </w:rPr>
            </w:pPr>
            <w:r>
              <w:rPr>
                <w:rFonts w:hint="eastAsia" w:ascii="隶书" w:hAnsi="宋体" w:eastAsia="隶书"/>
                <w:bCs/>
                <w:sz w:val="30"/>
                <w:szCs w:val="30"/>
              </w:rPr>
              <w:t>实践第十三天</w:t>
            </w:r>
            <w:r>
              <w:rPr>
                <w:rFonts w:hint="eastAsia" w:ascii="宋体" w:hAnsi="宋体"/>
                <w:bCs/>
                <w:sz w:val="24"/>
              </w:rPr>
              <w:t xml:space="preserve">            </w:t>
            </w:r>
            <w:r>
              <w:rPr>
                <w:rFonts w:hint="eastAsia" w:ascii="宋体" w:hAnsi="宋体"/>
                <w:bCs/>
                <w:sz w:val="24"/>
                <w:u w:val="single"/>
              </w:rPr>
              <w:t xml:space="preserve">  </w:t>
            </w:r>
            <w:r>
              <w:rPr>
                <w:rFonts w:hint="eastAsia" w:ascii="宋体" w:hAnsi="宋体"/>
                <w:bCs/>
                <w:sz w:val="24"/>
              </w:rPr>
              <w:t>月</w:t>
            </w:r>
            <w:r>
              <w:rPr>
                <w:rFonts w:hint="eastAsia" w:ascii="宋体" w:hAnsi="宋体"/>
                <w:bCs/>
                <w:sz w:val="24"/>
                <w:u w:val="single"/>
              </w:rPr>
              <w:t xml:space="preserve">  </w:t>
            </w:r>
            <w:r>
              <w:rPr>
                <w:rFonts w:hint="eastAsia" w:ascii="宋体" w:hAnsi="宋体"/>
                <w:bCs/>
                <w:sz w:val="24"/>
              </w:rPr>
              <w:t>日       星期</w:t>
            </w:r>
            <w:r>
              <w:rPr>
                <w:rFonts w:hint="eastAsia" w:ascii="宋体" w:hAnsi="宋体"/>
                <w:bCs/>
                <w:sz w:val="24"/>
                <w:u w:val="single"/>
              </w:rPr>
              <w:t xml:space="preserve">  </w:t>
            </w:r>
            <w:r>
              <w:rPr>
                <w:rFonts w:hint="eastAsia" w:ascii="宋体" w:hAnsi="宋体"/>
                <w:bCs/>
                <w:sz w:val="24"/>
              </w:rPr>
              <w:t xml:space="preserve">        天气</w:t>
            </w:r>
            <w:r>
              <w:rPr>
                <w:rFonts w:hint="eastAsia" w:ascii="宋体" w:hAnsi="宋体"/>
                <w:bCs/>
                <w:sz w:val="24"/>
                <w:u w:val="single"/>
              </w:rPr>
              <w:t xml:space="preserve">        </w:t>
            </w:r>
          </w:p>
        </w:tc>
      </w:tr>
      <w:tr w14:paraId="0599794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35" w:hRule="exact"/>
          <w:jc w:val="center"/>
        </w:trPr>
        <w:tc>
          <w:tcPr>
            <w:tcW w:w="8321" w:type="dxa"/>
            <w:tcBorders>
              <w:top w:val="nil"/>
            </w:tcBorders>
            <w:vAlign w:val="center"/>
          </w:tcPr>
          <w:p w14:paraId="7A8D6380">
            <w:pPr>
              <w:snapToGrid/>
              <w:spacing w:line="312" w:lineRule="auto"/>
              <w:rPr>
                <w:rFonts w:hint="eastAsia" w:ascii="仿宋_GB2312" w:hAnsi="仿宋_GB2312" w:eastAsia="仿宋_GB2312" w:cs="仿宋_GB2312"/>
                <w:bCs/>
                <w:sz w:val="24"/>
                <w:szCs w:val="21"/>
              </w:rPr>
            </w:pPr>
          </w:p>
        </w:tc>
      </w:tr>
      <w:tr w14:paraId="2603365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  <w:jc w:val="center"/>
        </w:trPr>
        <w:tc>
          <w:tcPr>
            <w:tcW w:w="8321" w:type="dxa"/>
            <w:tcBorders>
              <w:bottom w:val="nil"/>
            </w:tcBorders>
            <w:vAlign w:val="center"/>
          </w:tcPr>
          <w:p w14:paraId="5A34BE10">
            <w:pPr>
              <w:widowControl/>
              <w:rPr>
                <w:rFonts w:ascii="方正小标宋简体" w:hAnsi="宋体" w:eastAsia="方正小标宋简体"/>
                <w:bCs/>
                <w:sz w:val="24"/>
                <w:szCs w:val="24"/>
              </w:rPr>
            </w:pPr>
            <w:r>
              <w:rPr>
                <w:rFonts w:hint="eastAsia" w:ascii="隶书" w:hAnsi="宋体" w:eastAsia="隶书"/>
                <w:bCs/>
                <w:sz w:val="30"/>
                <w:szCs w:val="30"/>
              </w:rPr>
              <w:t>实践第十四天</w:t>
            </w:r>
            <w:r>
              <w:rPr>
                <w:rFonts w:hint="eastAsia" w:ascii="宋体" w:hAnsi="宋体"/>
                <w:bCs/>
                <w:sz w:val="24"/>
              </w:rPr>
              <w:t xml:space="preserve">            </w:t>
            </w:r>
            <w:r>
              <w:rPr>
                <w:rFonts w:hint="eastAsia" w:ascii="宋体" w:hAnsi="宋体"/>
                <w:bCs/>
                <w:sz w:val="24"/>
                <w:u w:val="single"/>
              </w:rPr>
              <w:t xml:space="preserve">  </w:t>
            </w:r>
            <w:r>
              <w:rPr>
                <w:rFonts w:hint="eastAsia" w:ascii="宋体" w:hAnsi="宋体"/>
                <w:bCs/>
                <w:sz w:val="24"/>
              </w:rPr>
              <w:t>月</w:t>
            </w:r>
            <w:r>
              <w:rPr>
                <w:rFonts w:hint="eastAsia" w:ascii="宋体" w:hAnsi="宋体"/>
                <w:bCs/>
                <w:sz w:val="24"/>
                <w:u w:val="single"/>
              </w:rPr>
              <w:t xml:space="preserve">  </w:t>
            </w:r>
            <w:r>
              <w:rPr>
                <w:rFonts w:hint="eastAsia" w:ascii="宋体" w:hAnsi="宋体"/>
                <w:bCs/>
                <w:sz w:val="24"/>
              </w:rPr>
              <w:t>日       星期</w:t>
            </w:r>
            <w:r>
              <w:rPr>
                <w:rFonts w:hint="eastAsia" w:ascii="宋体" w:hAnsi="宋体"/>
                <w:bCs/>
                <w:sz w:val="24"/>
                <w:u w:val="single"/>
              </w:rPr>
              <w:t xml:space="preserve">  </w:t>
            </w:r>
            <w:r>
              <w:rPr>
                <w:rFonts w:hint="eastAsia" w:ascii="宋体" w:hAnsi="宋体"/>
                <w:bCs/>
                <w:sz w:val="24"/>
              </w:rPr>
              <w:t xml:space="preserve">        天气</w:t>
            </w:r>
            <w:r>
              <w:rPr>
                <w:rFonts w:hint="eastAsia" w:ascii="宋体" w:hAnsi="宋体"/>
                <w:bCs/>
                <w:sz w:val="24"/>
                <w:u w:val="single"/>
              </w:rPr>
              <w:t xml:space="preserve">        </w:t>
            </w:r>
          </w:p>
        </w:tc>
      </w:tr>
      <w:tr w14:paraId="7E031E1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35" w:hRule="exact"/>
          <w:jc w:val="center"/>
        </w:trPr>
        <w:tc>
          <w:tcPr>
            <w:tcW w:w="8321" w:type="dxa"/>
            <w:tcBorders>
              <w:top w:val="nil"/>
            </w:tcBorders>
            <w:vAlign w:val="center"/>
          </w:tcPr>
          <w:p w14:paraId="6718606B">
            <w:pPr>
              <w:snapToGrid/>
              <w:spacing w:line="312" w:lineRule="auto"/>
              <w:rPr>
                <w:rFonts w:hint="eastAsia" w:ascii="仿宋_GB2312" w:hAnsi="仿宋_GB2312" w:eastAsia="仿宋_GB2312" w:cs="仿宋_GB2312"/>
                <w:bCs/>
                <w:sz w:val="24"/>
                <w:szCs w:val="21"/>
              </w:rPr>
            </w:pPr>
          </w:p>
        </w:tc>
      </w:tr>
      <w:tr w14:paraId="7D9B799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  <w:jc w:val="center"/>
        </w:trPr>
        <w:tc>
          <w:tcPr>
            <w:tcW w:w="8321" w:type="dxa"/>
            <w:tcBorders>
              <w:bottom w:val="nil"/>
            </w:tcBorders>
            <w:vAlign w:val="center"/>
          </w:tcPr>
          <w:p w14:paraId="6FB14AD0">
            <w:pPr>
              <w:widowControl/>
              <w:rPr>
                <w:rFonts w:ascii="方正小标宋简体" w:hAnsi="宋体" w:eastAsia="方正小标宋简体"/>
                <w:bCs/>
                <w:sz w:val="24"/>
                <w:szCs w:val="24"/>
              </w:rPr>
            </w:pPr>
            <w:r>
              <w:rPr>
                <w:rFonts w:hint="eastAsia" w:ascii="隶书" w:hAnsi="宋体" w:eastAsia="隶书"/>
                <w:bCs/>
                <w:sz w:val="30"/>
                <w:szCs w:val="30"/>
              </w:rPr>
              <w:t>实践第十五天</w:t>
            </w:r>
            <w:r>
              <w:rPr>
                <w:rFonts w:hint="eastAsia" w:ascii="宋体" w:hAnsi="宋体"/>
                <w:bCs/>
                <w:sz w:val="24"/>
              </w:rPr>
              <w:t xml:space="preserve">            </w:t>
            </w:r>
            <w:r>
              <w:rPr>
                <w:rFonts w:hint="eastAsia" w:ascii="宋体" w:hAnsi="宋体"/>
                <w:bCs/>
                <w:sz w:val="24"/>
                <w:u w:val="single"/>
              </w:rPr>
              <w:t xml:space="preserve">  </w:t>
            </w:r>
            <w:r>
              <w:rPr>
                <w:rFonts w:hint="eastAsia" w:ascii="宋体" w:hAnsi="宋体"/>
                <w:bCs/>
                <w:sz w:val="24"/>
              </w:rPr>
              <w:t>月</w:t>
            </w:r>
            <w:r>
              <w:rPr>
                <w:rFonts w:hint="eastAsia" w:ascii="宋体" w:hAnsi="宋体"/>
                <w:bCs/>
                <w:sz w:val="24"/>
                <w:u w:val="single"/>
              </w:rPr>
              <w:t xml:space="preserve">  </w:t>
            </w:r>
            <w:r>
              <w:rPr>
                <w:rFonts w:hint="eastAsia" w:ascii="宋体" w:hAnsi="宋体"/>
                <w:bCs/>
                <w:sz w:val="24"/>
              </w:rPr>
              <w:t>日       星期</w:t>
            </w:r>
            <w:r>
              <w:rPr>
                <w:rFonts w:hint="eastAsia" w:ascii="宋体" w:hAnsi="宋体"/>
                <w:bCs/>
                <w:sz w:val="24"/>
                <w:u w:val="single"/>
              </w:rPr>
              <w:t xml:space="preserve">  </w:t>
            </w:r>
            <w:r>
              <w:rPr>
                <w:rFonts w:hint="eastAsia" w:ascii="宋体" w:hAnsi="宋体"/>
                <w:bCs/>
                <w:sz w:val="24"/>
              </w:rPr>
              <w:t xml:space="preserve">        天气</w:t>
            </w:r>
            <w:r>
              <w:rPr>
                <w:rFonts w:hint="eastAsia" w:ascii="宋体" w:hAnsi="宋体"/>
                <w:bCs/>
                <w:sz w:val="24"/>
                <w:u w:val="single"/>
              </w:rPr>
              <w:t xml:space="preserve">        </w:t>
            </w:r>
          </w:p>
        </w:tc>
      </w:tr>
      <w:tr w14:paraId="42B8265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35" w:hRule="exact"/>
          <w:jc w:val="center"/>
        </w:trPr>
        <w:tc>
          <w:tcPr>
            <w:tcW w:w="8321" w:type="dxa"/>
            <w:tcBorders>
              <w:top w:val="nil"/>
            </w:tcBorders>
            <w:vAlign w:val="center"/>
          </w:tcPr>
          <w:p w14:paraId="1AF31511">
            <w:pPr>
              <w:snapToGrid/>
              <w:spacing w:line="312" w:lineRule="auto"/>
              <w:rPr>
                <w:rFonts w:hint="eastAsia" w:ascii="仿宋_GB2312" w:hAnsi="仿宋_GB2312" w:eastAsia="仿宋_GB2312" w:cs="仿宋_GB2312"/>
                <w:bCs/>
                <w:sz w:val="24"/>
                <w:szCs w:val="21"/>
              </w:rPr>
            </w:pPr>
          </w:p>
        </w:tc>
      </w:tr>
      <w:tr w14:paraId="783A9FF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  <w:jc w:val="center"/>
        </w:trPr>
        <w:tc>
          <w:tcPr>
            <w:tcW w:w="8321" w:type="dxa"/>
            <w:tcBorders>
              <w:bottom w:val="nil"/>
            </w:tcBorders>
            <w:vAlign w:val="center"/>
          </w:tcPr>
          <w:p w14:paraId="565C5806">
            <w:pPr>
              <w:widowControl/>
              <w:rPr>
                <w:rFonts w:ascii="方正小标宋简体" w:hAnsi="宋体" w:eastAsia="方正小标宋简体"/>
                <w:bCs/>
                <w:sz w:val="24"/>
                <w:szCs w:val="24"/>
              </w:rPr>
            </w:pPr>
            <w:r>
              <w:rPr>
                <w:rFonts w:hint="eastAsia" w:ascii="隶书" w:hAnsi="宋体" w:eastAsia="隶书"/>
                <w:bCs/>
                <w:sz w:val="30"/>
                <w:szCs w:val="30"/>
              </w:rPr>
              <w:t>实践第十六天</w:t>
            </w:r>
            <w:r>
              <w:rPr>
                <w:rFonts w:hint="eastAsia" w:ascii="宋体" w:hAnsi="宋体"/>
                <w:bCs/>
                <w:sz w:val="24"/>
              </w:rPr>
              <w:t xml:space="preserve">            </w:t>
            </w:r>
            <w:r>
              <w:rPr>
                <w:rFonts w:hint="eastAsia" w:ascii="宋体" w:hAnsi="宋体"/>
                <w:bCs/>
                <w:sz w:val="24"/>
                <w:u w:val="single"/>
              </w:rPr>
              <w:t xml:space="preserve">  </w:t>
            </w:r>
            <w:r>
              <w:rPr>
                <w:rFonts w:hint="eastAsia" w:ascii="宋体" w:hAnsi="宋体"/>
                <w:bCs/>
                <w:sz w:val="24"/>
              </w:rPr>
              <w:t>月</w:t>
            </w:r>
            <w:r>
              <w:rPr>
                <w:rFonts w:hint="eastAsia" w:ascii="宋体" w:hAnsi="宋体"/>
                <w:bCs/>
                <w:sz w:val="24"/>
                <w:u w:val="single"/>
              </w:rPr>
              <w:t xml:space="preserve">  </w:t>
            </w:r>
            <w:r>
              <w:rPr>
                <w:rFonts w:hint="eastAsia" w:ascii="宋体" w:hAnsi="宋体"/>
                <w:bCs/>
                <w:sz w:val="24"/>
              </w:rPr>
              <w:t>日       星期</w:t>
            </w:r>
            <w:r>
              <w:rPr>
                <w:rFonts w:hint="eastAsia" w:ascii="宋体" w:hAnsi="宋体"/>
                <w:bCs/>
                <w:sz w:val="24"/>
                <w:u w:val="single"/>
              </w:rPr>
              <w:t xml:space="preserve">  </w:t>
            </w:r>
            <w:r>
              <w:rPr>
                <w:rFonts w:hint="eastAsia" w:ascii="宋体" w:hAnsi="宋体"/>
                <w:bCs/>
                <w:sz w:val="24"/>
              </w:rPr>
              <w:t xml:space="preserve">        天气</w:t>
            </w:r>
            <w:r>
              <w:rPr>
                <w:rFonts w:hint="eastAsia" w:ascii="宋体" w:hAnsi="宋体"/>
                <w:bCs/>
                <w:sz w:val="24"/>
                <w:u w:val="single"/>
              </w:rPr>
              <w:t xml:space="preserve">        </w:t>
            </w:r>
          </w:p>
        </w:tc>
      </w:tr>
      <w:tr w14:paraId="68685F6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35" w:hRule="exact"/>
          <w:jc w:val="center"/>
        </w:trPr>
        <w:tc>
          <w:tcPr>
            <w:tcW w:w="8321" w:type="dxa"/>
            <w:tcBorders>
              <w:top w:val="nil"/>
            </w:tcBorders>
            <w:vAlign w:val="center"/>
          </w:tcPr>
          <w:p w14:paraId="2D542D61">
            <w:pPr>
              <w:snapToGrid/>
              <w:spacing w:line="312" w:lineRule="auto"/>
              <w:rPr>
                <w:rFonts w:hint="eastAsia" w:ascii="仿宋_GB2312" w:hAnsi="仿宋_GB2312" w:eastAsia="仿宋_GB2312" w:cs="仿宋_GB2312"/>
                <w:bCs/>
                <w:sz w:val="24"/>
                <w:szCs w:val="21"/>
              </w:rPr>
            </w:pPr>
          </w:p>
        </w:tc>
      </w:tr>
    </w:tbl>
    <w:p w14:paraId="3C8BEF62">
      <w:pPr>
        <w:widowControl/>
        <w:snapToGrid/>
        <w:jc w:val="center"/>
        <w:rPr>
          <w:rFonts w:eastAsia="方正大标宋简体"/>
          <w:sz w:val="32"/>
          <w:szCs w:val="30"/>
        </w:rPr>
      </w:pPr>
      <w:r>
        <w:rPr>
          <w:rFonts w:hint="eastAsia" w:eastAsia="方正大标宋简体"/>
          <w:sz w:val="32"/>
          <w:szCs w:val="30"/>
        </w:rPr>
        <w:t>D</w:t>
      </w:r>
    </w:p>
    <w:tbl>
      <w:tblPr>
        <w:tblStyle w:val="60"/>
        <w:tblW w:w="8321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24"/>
        <w:gridCol w:w="7859"/>
        <w:gridCol w:w="238"/>
      </w:tblGrid>
      <w:tr w14:paraId="3397A36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8321" w:type="dxa"/>
            <w:gridSpan w:val="3"/>
            <w:tcBorders>
              <w:bottom w:val="single" w:color="auto" w:sz="4" w:space="0"/>
            </w:tcBorders>
            <w:vAlign w:val="center"/>
          </w:tcPr>
          <w:p w14:paraId="1D4DCF95">
            <w:pPr>
              <w:widowControl/>
              <w:jc w:val="center"/>
              <w:rPr>
                <w:rFonts w:ascii="方正小标宋简体" w:hAnsi="宋体" w:eastAsia="方正小标宋简体"/>
                <w:bCs/>
                <w:sz w:val="24"/>
                <w:szCs w:val="24"/>
              </w:rPr>
            </w:pPr>
            <w:r>
              <w:rPr>
                <w:rFonts w:hint="eastAsia" w:ascii="方正小标宋简体" w:hAnsi="宋体" w:eastAsia="方正小标宋简体"/>
                <w:bCs/>
                <w:sz w:val="24"/>
                <w:szCs w:val="24"/>
              </w:rPr>
              <w:t>实 践 单 位 意 见</w:t>
            </w:r>
          </w:p>
        </w:tc>
      </w:tr>
      <w:tr w14:paraId="66F5033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897" w:hRule="atLeast"/>
          <w:jc w:val="center"/>
        </w:trPr>
        <w:tc>
          <w:tcPr>
            <w:tcW w:w="8321" w:type="dxa"/>
            <w:gridSpan w:val="3"/>
            <w:tcBorders>
              <w:bottom w:val="single" w:color="auto" w:sz="4" w:space="0"/>
            </w:tcBorders>
            <w:vAlign w:val="bottom"/>
          </w:tcPr>
          <w:p w14:paraId="6C1D9C17">
            <w:pPr>
              <w:widowControl/>
              <w:spacing w:line="480" w:lineRule="auto"/>
              <w:ind w:firstLine="480"/>
              <w:rPr>
                <w:color w:val="000000"/>
                <w:sz w:val="24"/>
                <w:szCs w:val="24"/>
                <w:u w:val="single"/>
              </w:rPr>
            </w:pPr>
            <w:r>
              <w:rPr>
                <w:rFonts w:hint="eastAsia" w:hAnsi="宋体"/>
                <w:color w:val="000000"/>
                <w:sz w:val="24"/>
                <w:szCs w:val="24"/>
              </w:rPr>
              <w:t>北京科技大学</w:t>
            </w:r>
            <w:r>
              <w:rPr>
                <w:rFonts w:hint="eastAsia"/>
                <w:color w:val="000000"/>
                <w:sz w:val="24"/>
                <w:szCs w:val="24"/>
                <w:u w:val="single"/>
              </w:rPr>
              <w:t xml:space="preserve">                      </w:t>
            </w:r>
            <w:r>
              <w:rPr>
                <w:rFonts w:hint="eastAsia" w:hAnsi="宋体"/>
                <w:color w:val="000000"/>
                <w:sz w:val="24"/>
                <w:szCs w:val="24"/>
              </w:rPr>
              <w:t>实践团共</w:t>
            </w:r>
            <w:r>
              <w:rPr>
                <w:rFonts w:hint="eastAsia"/>
                <w:color w:val="000000"/>
                <w:sz w:val="24"/>
                <w:szCs w:val="24"/>
                <w:u w:val="single"/>
              </w:rPr>
              <w:t xml:space="preserve">     </w:t>
            </w:r>
            <w:r>
              <w:rPr>
                <w:rFonts w:hint="eastAsia" w:hAnsi="宋体"/>
                <w:color w:val="000000"/>
                <w:sz w:val="24"/>
                <w:szCs w:val="24"/>
              </w:rPr>
              <w:t>人（</w:t>
            </w:r>
            <w:r>
              <w:rPr>
                <w:rFonts w:hint="eastAsia"/>
                <w:color w:val="000000"/>
                <w:sz w:val="24"/>
                <w:szCs w:val="24"/>
                <w:u w:val="single"/>
              </w:rPr>
              <w:t xml:space="preserve">       </w:t>
            </w:r>
            <w:r>
              <w:rPr>
                <w:rFonts w:hint="eastAsia"/>
                <w:color w:val="000000"/>
                <w:sz w:val="24"/>
                <w:szCs w:val="24"/>
              </w:rPr>
              <w:t xml:space="preserve"> </w:t>
            </w:r>
            <w:r>
              <w:rPr>
                <w:rFonts w:hint="eastAsia" w:hAnsi="宋体"/>
                <w:color w:val="000000"/>
                <w:sz w:val="24"/>
                <w:szCs w:val="24"/>
              </w:rPr>
              <w:t>同学）在</w:t>
            </w:r>
            <w:r>
              <w:rPr>
                <w:rFonts w:hint="eastAsia"/>
                <w:color w:val="000000"/>
                <w:sz w:val="24"/>
                <w:szCs w:val="24"/>
                <w:u w:val="single"/>
              </w:rPr>
              <w:t xml:space="preserve">     </w:t>
            </w:r>
            <w:r>
              <w:rPr>
                <w:rFonts w:hint="eastAsia" w:hAnsi="宋体"/>
                <w:color w:val="000000"/>
                <w:sz w:val="24"/>
                <w:szCs w:val="24"/>
              </w:rPr>
              <w:t>年</w:t>
            </w:r>
            <w:r>
              <w:rPr>
                <w:rFonts w:hint="eastAsia"/>
                <w:color w:val="000000"/>
                <w:sz w:val="24"/>
                <w:szCs w:val="24"/>
                <w:u w:val="single"/>
              </w:rPr>
              <w:t xml:space="preserve">  </w:t>
            </w:r>
            <w:r>
              <w:rPr>
                <w:rFonts w:hint="eastAsia" w:hAnsi="宋体"/>
                <w:color w:val="000000"/>
                <w:sz w:val="24"/>
                <w:szCs w:val="24"/>
              </w:rPr>
              <w:t>月</w:t>
            </w:r>
            <w:r>
              <w:rPr>
                <w:rFonts w:hint="eastAsia"/>
                <w:color w:val="000000"/>
                <w:sz w:val="24"/>
                <w:szCs w:val="24"/>
                <w:u w:val="single"/>
              </w:rPr>
              <w:t xml:space="preserve">  </w:t>
            </w:r>
            <w:r>
              <w:rPr>
                <w:rFonts w:hint="eastAsia" w:hAnsi="宋体"/>
                <w:color w:val="000000"/>
                <w:sz w:val="24"/>
                <w:szCs w:val="24"/>
              </w:rPr>
              <w:t>日</w:t>
            </w:r>
            <w:r>
              <w:rPr>
                <w:rFonts w:hint="eastAsia"/>
                <w:color w:val="000000"/>
                <w:sz w:val="24"/>
                <w:szCs w:val="24"/>
              </w:rPr>
              <w:t>~</w:t>
            </w:r>
            <w:r>
              <w:rPr>
                <w:rFonts w:hint="eastAsia"/>
                <w:color w:val="000000"/>
                <w:sz w:val="24"/>
                <w:szCs w:val="24"/>
                <w:u w:val="single"/>
              </w:rPr>
              <w:t xml:space="preserve">  </w:t>
            </w:r>
            <w:r>
              <w:rPr>
                <w:rFonts w:hint="eastAsia" w:hAnsi="宋体"/>
                <w:color w:val="000000"/>
                <w:sz w:val="24"/>
                <w:szCs w:val="24"/>
              </w:rPr>
              <w:t>月</w:t>
            </w:r>
            <w:r>
              <w:rPr>
                <w:rFonts w:hint="eastAsia"/>
                <w:color w:val="000000"/>
                <w:sz w:val="24"/>
                <w:szCs w:val="24"/>
                <w:u w:val="single"/>
              </w:rPr>
              <w:t xml:space="preserve">  </w:t>
            </w:r>
            <w:r>
              <w:rPr>
                <w:rFonts w:hint="eastAsia" w:hAnsi="宋体"/>
                <w:color w:val="000000"/>
                <w:sz w:val="24"/>
                <w:szCs w:val="24"/>
              </w:rPr>
              <w:t>日来我单位进行社会实践，</w:t>
            </w:r>
            <w:r>
              <w:rPr>
                <w:rFonts w:hint="eastAsia"/>
                <w:color w:val="000000"/>
                <w:sz w:val="24"/>
                <w:szCs w:val="24"/>
                <w:u w:val="single"/>
              </w:rPr>
              <w:t xml:space="preserve">                                                                    </w:t>
            </w:r>
          </w:p>
          <w:p w14:paraId="19D6C78F">
            <w:pPr>
              <w:spacing w:line="480" w:lineRule="auto"/>
              <w:jc w:val="left"/>
              <w:rPr>
                <w:sz w:val="24"/>
                <w:szCs w:val="24"/>
                <w:u w:val="single"/>
              </w:rPr>
            </w:pPr>
            <w:r>
              <w:rPr>
                <w:rFonts w:hint="eastAsia"/>
                <w:sz w:val="24"/>
                <w:szCs w:val="24"/>
                <w:u w:val="single"/>
              </w:rPr>
              <w:t xml:space="preserve">                                                                                                        </w:t>
            </w:r>
          </w:p>
          <w:p w14:paraId="621817F4">
            <w:pPr>
              <w:spacing w:line="480" w:lineRule="auto"/>
              <w:jc w:val="left"/>
              <w:rPr>
                <w:sz w:val="24"/>
                <w:szCs w:val="24"/>
                <w:u w:val="single"/>
              </w:rPr>
            </w:pPr>
            <w:r>
              <w:rPr>
                <w:rFonts w:hint="eastAsia"/>
                <w:sz w:val="24"/>
                <w:szCs w:val="24"/>
                <w:u w:val="single"/>
              </w:rPr>
              <w:t xml:space="preserve">                                                                               </w:t>
            </w:r>
          </w:p>
          <w:p w14:paraId="7A275523">
            <w:pPr>
              <w:spacing w:line="480" w:lineRule="auto"/>
              <w:jc w:val="left"/>
              <w:rPr>
                <w:sz w:val="24"/>
                <w:szCs w:val="24"/>
                <w:u w:val="single"/>
              </w:rPr>
            </w:pPr>
            <w:r>
              <w:rPr>
                <w:rFonts w:hint="eastAsia"/>
                <w:sz w:val="24"/>
                <w:szCs w:val="24"/>
                <w:u w:val="single"/>
              </w:rPr>
              <w:t xml:space="preserve">                                                                               </w:t>
            </w:r>
          </w:p>
          <w:p w14:paraId="0B53418B">
            <w:pPr>
              <w:spacing w:line="480" w:lineRule="auto"/>
              <w:jc w:val="left"/>
              <w:rPr>
                <w:sz w:val="24"/>
                <w:szCs w:val="24"/>
                <w:u w:val="single"/>
              </w:rPr>
            </w:pPr>
            <w:r>
              <w:rPr>
                <w:rFonts w:hint="eastAsia"/>
                <w:sz w:val="24"/>
                <w:szCs w:val="24"/>
                <w:u w:val="single"/>
              </w:rPr>
              <w:t xml:space="preserve">                                                                     </w:t>
            </w:r>
          </w:p>
          <w:p w14:paraId="087EB690">
            <w:pPr>
              <w:spacing w:line="480" w:lineRule="auto"/>
              <w:jc w:val="left"/>
              <w:rPr>
                <w:sz w:val="24"/>
                <w:szCs w:val="24"/>
                <w:u w:val="single"/>
              </w:rPr>
            </w:pPr>
            <w:r>
              <w:rPr>
                <w:rFonts w:hint="eastAsia"/>
                <w:sz w:val="24"/>
                <w:szCs w:val="24"/>
                <w:u w:val="single"/>
              </w:rPr>
              <w:t xml:space="preserve">                                                                     </w:t>
            </w:r>
          </w:p>
          <w:p w14:paraId="5D5F0350">
            <w:pPr>
              <w:spacing w:line="480" w:lineRule="auto"/>
              <w:jc w:val="left"/>
              <w:rPr>
                <w:bCs/>
                <w:sz w:val="24"/>
                <w:szCs w:val="24"/>
                <w:u w:val="single"/>
              </w:rPr>
            </w:pPr>
            <w:r>
              <w:rPr>
                <w:rFonts w:hint="eastAsia"/>
                <w:sz w:val="24"/>
                <w:szCs w:val="24"/>
                <w:u w:val="single"/>
              </w:rPr>
              <w:t xml:space="preserve">                                                        </w:t>
            </w:r>
            <w:r>
              <w:rPr>
                <w:rFonts w:hint="eastAsia" w:hAnsi="宋体"/>
                <w:sz w:val="24"/>
                <w:szCs w:val="24"/>
              </w:rPr>
              <w:t>。</w:t>
            </w:r>
            <w:r>
              <w:rPr>
                <w:rFonts w:hint="eastAsia"/>
                <w:sz w:val="24"/>
                <w:szCs w:val="24"/>
              </w:rPr>
              <w:t xml:space="preserve">                   </w:t>
            </w:r>
          </w:p>
          <w:p w14:paraId="38BFB7A8">
            <w:pPr>
              <w:wordWrap w:val="0"/>
              <w:spacing w:line="360" w:lineRule="auto"/>
              <w:ind w:right="3" w:firstLine="560"/>
              <w:jc w:val="right"/>
              <w:rPr>
                <w:sz w:val="24"/>
                <w:szCs w:val="24"/>
              </w:rPr>
            </w:pPr>
            <w:r>
              <w:rPr>
                <w:rFonts w:hint="eastAsia" w:hAnsi="华文中宋"/>
                <w:sz w:val="24"/>
                <w:szCs w:val="24"/>
              </w:rPr>
              <w:t>（单位盖章）</w:t>
            </w:r>
            <w:r>
              <w:rPr>
                <w:rFonts w:hint="eastAsia"/>
                <w:sz w:val="24"/>
                <w:szCs w:val="24"/>
              </w:rPr>
              <w:t xml:space="preserve">   </w:t>
            </w:r>
          </w:p>
          <w:p w14:paraId="47DF60F7">
            <w:pPr>
              <w:spacing w:line="480" w:lineRule="auto"/>
              <w:jc w:val="right"/>
              <w:rPr>
                <w:rFonts w:ascii="方正小标宋简体" w:hAnsi="宋体" w:eastAsia="方正小标宋简体"/>
                <w:bCs/>
                <w:sz w:val="24"/>
                <w:szCs w:val="24"/>
              </w:rPr>
            </w:pPr>
            <w:r>
              <w:rPr>
                <w:rFonts w:hint="eastAsia" w:hAnsi="华文中宋"/>
                <w:sz w:val="24"/>
                <w:szCs w:val="24"/>
              </w:rPr>
              <w:t>二〇二</w:t>
            </w:r>
            <w:r>
              <w:rPr>
                <w:rFonts w:hint="eastAsia" w:hAnsi="华文中宋"/>
                <w:sz w:val="24"/>
                <w:szCs w:val="24"/>
                <w:lang w:val="en-US" w:eastAsia="zh-CN"/>
              </w:rPr>
              <w:t>五</w:t>
            </w:r>
            <w:r>
              <w:rPr>
                <w:rFonts w:hint="eastAsia" w:hAnsi="华文中宋"/>
                <w:sz w:val="24"/>
                <w:szCs w:val="24"/>
              </w:rPr>
              <w:t>年</w:t>
            </w:r>
            <w:r>
              <w:rPr>
                <w:rFonts w:hint="eastAsia"/>
                <w:sz w:val="24"/>
                <w:szCs w:val="24"/>
              </w:rPr>
              <w:t xml:space="preserve">  </w:t>
            </w:r>
            <w:r>
              <w:rPr>
                <w:rFonts w:hint="eastAsia" w:hAnsi="华文中宋"/>
                <w:sz w:val="24"/>
                <w:szCs w:val="24"/>
              </w:rPr>
              <w:t>月</w:t>
            </w:r>
            <w:r>
              <w:rPr>
                <w:rFonts w:hint="eastAsia"/>
                <w:sz w:val="24"/>
                <w:szCs w:val="24"/>
              </w:rPr>
              <w:t xml:space="preserve">  </w:t>
            </w:r>
            <w:r>
              <w:rPr>
                <w:rFonts w:hint="eastAsia" w:hAnsi="华文中宋"/>
                <w:sz w:val="24"/>
                <w:szCs w:val="24"/>
              </w:rPr>
              <w:t>日</w:t>
            </w:r>
          </w:p>
        </w:tc>
      </w:tr>
      <w:tr w14:paraId="2D82D81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atLeast"/>
          <w:jc w:val="center"/>
        </w:trPr>
        <w:tc>
          <w:tcPr>
            <w:tcW w:w="8321" w:type="dxa"/>
            <w:gridSpan w:val="3"/>
            <w:tcBorders>
              <w:bottom w:val="single" w:color="auto" w:sz="4" w:space="0"/>
            </w:tcBorders>
            <w:vAlign w:val="center"/>
          </w:tcPr>
          <w:p w14:paraId="5E90AECF">
            <w:pPr>
              <w:widowControl/>
              <w:jc w:val="center"/>
              <w:rPr>
                <w:rFonts w:ascii="方正小标宋简体" w:hAnsi="宋体" w:eastAsia="方正小标宋简体"/>
                <w:bCs/>
                <w:sz w:val="24"/>
                <w:szCs w:val="24"/>
              </w:rPr>
            </w:pPr>
            <w:r>
              <w:rPr>
                <w:rFonts w:hint="eastAsia" w:ascii="方正小标宋简体" w:hAnsi="宋体" w:eastAsia="方正小标宋简体"/>
                <w:bCs/>
                <w:sz w:val="24"/>
                <w:szCs w:val="24"/>
              </w:rPr>
              <w:t>实 践 成 果 概 述</w:t>
            </w:r>
          </w:p>
        </w:tc>
      </w:tr>
      <w:tr w14:paraId="016E925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  <w:jc w:val="center"/>
        </w:trPr>
        <w:tc>
          <w:tcPr>
            <w:tcW w:w="224" w:type="dxa"/>
            <w:tcBorders>
              <w:bottom w:val="nil"/>
              <w:right w:val="nil"/>
            </w:tcBorders>
            <w:vAlign w:val="center"/>
          </w:tcPr>
          <w:p w14:paraId="7F0DF702">
            <w:pPr>
              <w:widowControl/>
              <w:jc w:val="center"/>
              <w:rPr>
                <w:rFonts w:ascii="方正小标宋简体" w:hAnsi="宋体" w:eastAsia="方正小标宋简体"/>
                <w:bCs/>
              </w:rPr>
            </w:pPr>
          </w:p>
        </w:tc>
        <w:tc>
          <w:tcPr>
            <w:tcW w:w="7859" w:type="dxa"/>
            <w:tcBorders>
              <w:left w:val="nil"/>
              <w:bottom w:val="nil"/>
              <w:right w:val="nil"/>
            </w:tcBorders>
            <w:vAlign w:val="bottom"/>
          </w:tcPr>
          <w:p w14:paraId="432F5462">
            <w:pPr>
              <w:widowControl/>
              <w:ind w:left="-105" w:leftChars="-50" w:right="-105" w:rightChars="-50"/>
              <w:jc w:val="left"/>
              <w:rPr>
                <w:rFonts w:ascii="方正小标宋简体" w:hAnsi="宋体" w:eastAsia="方正小标宋简体"/>
                <w:bCs/>
                <w:sz w:val="24"/>
                <w:szCs w:val="24"/>
              </w:rPr>
            </w:pPr>
            <w:r>
              <w:rPr>
                <w:sz w:val="24"/>
              </w:rPr>
              <w:t>1. 举办活动（写明活动内容及数量，如</w:t>
            </w:r>
            <w:r>
              <w:rPr>
                <w:rFonts w:hint="eastAsia"/>
                <w:sz w:val="24"/>
              </w:rPr>
              <w:t>“</w:t>
            </w:r>
            <w:r>
              <w:rPr>
                <w:sz w:val="24"/>
              </w:rPr>
              <w:t>支教25学时</w:t>
            </w:r>
            <w:r>
              <w:rPr>
                <w:rFonts w:hint="eastAsia"/>
                <w:sz w:val="24"/>
              </w:rPr>
              <w:t>”</w:t>
            </w:r>
            <w:r>
              <w:rPr>
                <w:sz w:val="24"/>
              </w:rPr>
              <w:t>、</w:t>
            </w:r>
            <w:r>
              <w:rPr>
                <w:rFonts w:hint="eastAsia"/>
                <w:sz w:val="24"/>
              </w:rPr>
              <w:t>“</w:t>
            </w:r>
            <w:r>
              <w:rPr>
                <w:sz w:val="24"/>
              </w:rPr>
              <w:t>宣讲1场</w:t>
            </w:r>
            <w:r>
              <w:rPr>
                <w:rFonts w:hint="eastAsia"/>
                <w:sz w:val="24"/>
              </w:rPr>
              <w:t>”</w:t>
            </w:r>
            <w:r>
              <w:rPr>
                <w:sz w:val="24"/>
              </w:rPr>
              <w:t>等）</w:t>
            </w:r>
          </w:p>
        </w:tc>
        <w:tc>
          <w:tcPr>
            <w:tcW w:w="238" w:type="dxa"/>
            <w:tcBorders>
              <w:left w:val="nil"/>
              <w:bottom w:val="nil"/>
            </w:tcBorders>
            <w:vAlign w:val="bottom"/>
          </w:tcPr>
          <w:p w14:paraId="68960CB4">
            <w:pPr>
              <w:widowControl/>
              <w:jc w:val="center"/>
              <w:rPr>
                <w:rFonts w:ascii="方正小标宋简体" w:hAnsi="宋体" w:eastAsia="方正小标宋简体"/>
                <w:bCs/>
                <w:sz w:val="24"/>
                <w:szCs w:val="24"/>
              </w:rPr>
            </w:pPr>
          </w:p>
        </w:tc>
      </w:tr>
      <w:tr w14:paraId="6AC912E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  <w:jc w:val="center"/>
        </w:trPr>
        <w:tc>
          <w:tcPr>
            <w:tcW w:w="224" w:type="dxa"/>
            <w:tcBorders>
              <w:top w:val="nil"/>
              <w:bottom w:val="nil"/>
              <w:right w:val="nil"/>
            </w:tcBorders>
            <w:vAlign w:val="center"/>
          </w:tcPr>
          <w:p w14:paraId="1DE760CA">
            <w:pPr>
              <w:widowControl/>
              <w:jc w:val="center"/>
              <w:rPr>
                <w:rFonts w:ascii="方正小标宋简体" w:hAnsi="宋体" w:eastAsia="方正小标宋简体"/>
                <w:bCs/>
              </w:rPr>
            </w:pPr>
          </w:p>
        </w:tc>
        <w:tc>
          <w:tcPr>
            <w:tcW w:w="7859" w:type="dxa"/>
            <w:tcBorders>
              <w:top w:val="nil"/>
              <w:left w:val="nil"/>
              <w:bottom w:val="single" w:color="auto" w:sz="4" w:space="0"/>
              <w:right w:val="nil"/>
            </w:tcBorders>
            <w:vAlign w:val="center"/>
          </w:tcPr>
          <w:p w14:paraId="48445B21">
            <w:pPr>
              <w:widowControl/>
              <w:spacing w:line="312" w:lineRule="auto"/>
              <w:rPr>
                <w:rFonts w:hint="eastAsia" w:ascii="仿宋_GB2312" w:hAnsi="仿宋_GB2312" w:eastAsia="仿宋_GB2312" w:cs="仿宋_GB2312"/>
                <w:sz w:val="24"/>
              </w:rPr>
            </w:pPr>
          </w:p>
        </w:tc>
        <w:tc>
          <w:tcPr>
            <w:tcW w:w="238" w:type="dxa"/>
            <w:tcBorders>
              <w:top w:val="nil"/>
              <w:left w:val="nil"/>
              <w:bottom w:val="nil"/>
            </w:tcBorders>
            <w:vAlign w:val="center"/>
          </w:tcPr>
          <w:p w14:paraId="019C01F2">
            <w:pPr>
              <w:widowControl/>
              <w:jc w:val="center"/>
              <w:rPr>
                <w:rFonts w:ascii="方正小标宋简体" w:hAnsi="宋体" w:eastAsia="方正小标宋简体"/>
                <w:bCs/>
                <w:sz w:val="24"/>
                <w:szCs w:val="24"/>
              </w:rPr>
            </w:pPr>
          </w:p>
        </w:tc>
      </w:tr>
      <w:tr w14:paraId="0A5444A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  <w:jc w:val="center"/>
        </w:trPr>
        <w:tc>
          <w:tcPr>
            <w:tcW w:w="224" w:type="dxa"/>
            <w:tcBorders>
              <w:top w:val="nil"/>
              <w:bottom w:val="nil"/>
              <w:right w:val="nil"/>
            </w:tcBorders>
            <w:vAlign w:val="center"/>
          </w:tcPr>
          <w:p w14:paraId="480B803F">
            <w:pPr>
              <w:widowControl/>
              <w:jc w:val="center"/>
              <w:rPr>
                <w:rFonts w:ascii="方正小标宋简体" w:hAnsi="宋体" w:eastAsia="方正小标宋简体"/>
                <w:bCs/>
              </w:rPr>
            </w:pPr>
          </w:p>
        </w:tc>
        <w:tc>
          <w:tcPr>
            <w:tcW w:w="7859" w:type="dxa"/>
            <w:tcBorders>
              <w:left w:val="nil"/>
              <w:bottom w:val="nil"/>
              <w:right w:val="nil"/>
            </w:tcBorders>
            <w:vAlign w:val="bottom"/>
          </w:tcPr>
          <w:p w14:paraId="7C3544C4">
            <w:pPr>
              <w:widowControl/>
              <w:ind w:left="-105" w:leftChars="-50" w:right="-105" w:rightChars="-50"/>
              <w:jc w:val="left"/>
              <w:rPr>
                <w:sz w:val="24"/>
              </w:rPr>
            </w:pPr>
            <w:r>
              <w:rPr>
                <w:rFonts w:hint="eastAsia"/>
                <w:sz w:val="24"/>
              </w:rPr>
              <w:t>2. 捐赠物品（写明物品名称及数量，如“图书1000册”、“衣物20套”等）</w:t>
            </w:r>
          </w:p>
        </w:tc>
        <w:tc>
          <w:tcPr>
            <w:tcW w:w="238" w:type="dxa"/>
            <w:tcBorders>
              <w:top w:val="nil"/>
              <w:left w:val="nil"/>
              <w:bottom w:val="nil"/>
            </w:tcBorders>
            <w:vAlign w:val="bottom"/>
          </w:tcPr>
          <w:p w14:paraId="4DD13F98">
            <w:pPr>
              <w:widowControl/>
              <w:jc w:val="center"/>
              <w:rPr>
                <w:rFonts w:ascii="方正小标宋简体" w:hAnsi="宋体" w:eastAsia="方正小标宋简体"/>
                <w:bCs/>
                <w:sz w:val="24"/>
                <w:szCs w:val="24"/>
              </w:rPr>
            </w:pPr>
          </w:p>
        </w:tc>
      </w:tr>
      <w:tr w14:paraId="64A9B0A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  <w:jc w:val="center"/>
        </w:trPr>
        <w:tc>
          <w:tcPr>
            <w:tcW w:w="224" w:type="dxa"/>
            <w:tcBorders>
              <w:top w:val="nil"/>
              <w:bottom w:val="nil"/>
              <w:right w:val="nil"/>
            </w:tcBorders>
            <w:vAlign w:val="center"/>
          </w:tcPr>
          <w:p w14:paraId="5FF17966">
            <w:pPr>
              <w:widowControl/>
              <w:jc w:val="center"/>
              <w:rPr>
                <w:rFonts w:ascii="方正小标宋简体" w:hAnsi="宋体" w:eastAsia="方正小标宋简体"/>
                <w:bCs/>
              </w:rPr>
            </w:pPr>
          </w:p>
        </w:tc>
        <w:tc>
          <w:tcPr>
            <w:tcW w:w="7859" w:type="dxa"/>
            <w:tcBorders>
              <w:top w:val="nil"/>
              <w:left w:val="nil"/>
              <w:bottom w:val="single" w:color="auto" w:sz="4" w:space="0"/>
              <w:right w:val="nil"/>
            </w:tcBorders>
            <w:vAlign w:val="center"/>
          </w:tcPr>
          <w:p w14:paraId="139AECB7">
            <w:pPr>
              <w:widowControl/>
              <w:spacing w:line="312" w:lineRule="auto"/>
              <w:rPr>
                <w:rFonts w:hint="eastAsia" w:ascii="仿宋_GB2312" w:hAnsi="仿宋_GB2312" w:eastAsia="仿宋_GB2312" w:cs="仿宋_GB2312"/>
                <w:sz w:val="24"/>
              </w:rPr>
            </w:pPr>
          </w:p>
        </w:tc>
        <w:tc>
          <w:tcPr>
            <w:tcW w:w="238" w:type="dxa"/>
            <w:tcBorders>
              <w:top w:val="nil"/>
              <w:left w:val="nil"/>
              <w:bottom w:val="nil"/>
            </w:tcBorders>
            <w:vAlign w:val="center"/>
          </w:tcPr>
          <w:p w14:paraId="7B046C55">
            <w:pPr>
              <w:widowControl/>
              <w:jc w:val="center"/>
              <w:rPr>
                <w:rFonts w:ascii="方正小标宋简体" w:hAnsi="宋体" w:eastAsia="方正小标宋简体"/>
                <w:bCs/>
                <w:sz w:val="24"/>
                <w:szCs w:val="24"/>
              </w:rPr>
            </w:pPr>
          </w:p>
        </w:tc>
      </w:tr>
      <w:tr w14:paraId="46DB10C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  <w:jc w:val="center"/>
        </w:trPr>
        <w:tc>
          <w:tcPr>
            <w:tcW w:w="224" w:type="dxa"/>
            <w:tcBorders>
              <w:top w:val="nil"/>
              <w:bottom w:val="nil"/>
              <w:right w:val="nil"/>
            </w:tcBorders>
            <w:vAlign w:val="center"/>
          </w:tcPr>
          <w:p w14:paraId="1C51D115">
            <w:pPr>
              <w:widowControl/>
              <w:jc w:val="center"/>
              <w:rPr>
                <w:rFonts w:ascii="方正小标宋简体" w:hAnsi="宋体" w:eastAsia="方正小标宋简体"/>
                <w:bCs/>
              </w:rPr>
            </w:pPr>
          </w:p>
        </w:tc>
        <w:tc>
          <w:tcPr>
            <w:tcW w:w="7859" w:type="dxa"/>
            <w:tcBorders>
              <w:left w:val="nil"/>
              <w:bottom w:val="nil"/>
              <w:right w:val="nil"/>
            </w:tcBorders>
            <w:vAlign w:val="bottom"/>
          </w:tcPr>
          <w:p w14:paraId="467FDD33">
            <w:pPr>
              <w:widowControl/>
              <w:ind w:left="-105" w:leftChars="-50" w:right="-105" w:rightChars="-50"/>
              <w:jc w:val="left"/>
              <w:rPr>
                <w:sz w:val="24"/>
              </w:rPr>
            </w:pPr>
            <w:r>
              <w:rPr>
                <w:sz w:val="24"/>
              </w:rPr>
              <w:t>3. 新闻报道（写明媒体及报道形式，如</w:t>
            </w:r>
            <w:r>
              <w:rPr>
                <w:rFonts w:hint="eastAsia"/>
                <w:sz w:val="24"/>
              </w:rPr>
              <w:t>“</w:t>
            </w:r>
            <w:r>
              <w:rPr>
                <w:sz w:val="24"/>
              </w:rPr>
              <w:t>《中国青年报》头版新闻1条</w:t>
            </w:r>
            <w:r>
              <w:rPr>
                <w:rFonts w:hint="eastAsia"/>
                <w:sz w:val="24"/>
              </w:rPr>
              <w:t>”</w:t>
            </w:r>
            <w:r>
              <w:rPr>
                <w:sz w:val="24"/>
              </w:rPr>
              <w:t>等）</w:t>
            </w:r>
          </w:p>
        </w:tc>
        <w:tc>
          <w:tcPr>
            <w:tcW w:w="238" w:type="dxa"/>
            <w:tcBorders>
              <w:top w:val="nil"/>
              <w:left w:val="nil"/>
              <w:bottom w:val="nil"/>
            </w:tcBorders>
            <w:vAlign w:val="bottom"/>
          </w:tcPr>
          <w:p w14:paraId="75FC3DC2">
            <w:pPr>
              <w:widowControl/>
              <w:jc w:val="center"/>
              <w:rPr>
                <w:rFonts w:ascii="方正小标宋简体" w:hAnsi="宋体" w:eastAsia="方正小标宋简体"/>
                <w:bCs/>
                <w:sz w:val="24"/>
                <w:szCs w:val="24"/>
              </w:rPr>
            </w:pPr>
          </w:p>
        </w:tc>
      </w:tr>
      <w:tr w14:paraId="03F7A27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  <w:jc w:val="center"/>
        </w:trPr>
        <w:tc>
          <w:tcPr>
            <w:tcW w:w="224" w:type="dxa"/>
            <w:tcBorders>
              <w:top w:val="nil"/>
              <w:bottom w:val="nil"/>
              <w:right w:val="nil"/>
            </w:tcBorders>
            <w:vAlign w:val="center"/>
          </w:tcPr>
          <w:p w14:paraId="46F838A9">
            <w:pPr>
              <w:widowControl/>
              <w:jc w:val="center"/>
              <w:rPr>
                <w:rFonts w:ascii="方正小标宋简体" w:hAnsi="宋体" w:eastAsia="方正小标宋简体"/>
                <w:bCs/>
              </w:rPr>
            </w:pPr>
          </w:p>
        </w:tc>
        <w:tc>
          <w:tcPr>
            <w:tcW w:w="7859" w:type="dxa"/>
            <w:tcBorders>
              <w:top w:val="nil"/>
              <w:left w:val="nil"/>
              <w:bottom w:val="single" w:color="auto" w:sz="4" w:space="0"/>
              <w:right w:val="nil"/>
            </w:tcBorders>
            <w:vAlign w:val="center"/>
          </w:tcPr>
          <w:p w14:paraId="51F032C8">
            <w:pPr>
              <w:widowControl/>
              <w:spacing w:line="312" w:lineRule="auto"/>
              <w:rPr>
                <w:rFonts w:hint="eastAsia" w:ascii="仿宋_GB2312" w:hAnsi="仿宋_GB2312" w:eastAsia="仿宋_GB2312" w:cs="仿宋_GB2312"/>
                <w:sz w:val="24"/>
              </w:rPr>
            </w:pPr>
          </w:p>
        </w:tc>
        <w:tc>
          <w:tcPr>
            <w:tcW w:w="238" w:type="dxa"/>
            <w:tcBorders>
              <w:top w:val="nil"/>
              <w:left w:val="nil"/>
              <w:bottom w:val="nil"/>
            </w:tcBorders>
            <w:vAlign w:val="center"/>
          </w:tcPr>
          <w:p w14:paraId="52633F90">
            <w:pPr>
              <w:widowControl/>
              <w:jc w:val="center"/>
              <w:rPr>
                <w:rFonts w:ascii="方正小标宋简体" w:hAnsi="宋体" w:eastAsia="方正小标宋简体"/>
                <w:bCs/>
                <w:sz w:val="24"/>
                <w:szCs w:val="24"/>
              </w:rPr>
            </w:pPr>
          </w:p>
        </w:tc>
      </w:tr>
      <w:tr w14:paraId="6F647FA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  <w:jc w:val="center"/>
        </w:trPr>
        <w:tc>
          <w:tcPr>
            <w:tcW w:w="224" w:type="dxa"/>
            <w:tcBorders>
              <w:top w:val="nil"/>
              <w:bottom w:val="nil"/>
              <w:right w:val="nil"/>
            </w:tcBorders>
            <w:vAlign w:val="center"/>
          </w:tcPr>
          <w:p w14:paraId="0956A470">
            <w:pPr>
              <w:widowControl/>
              <w:jc w:val="center"/>
              <w:rPr>
                <w:rFonts w:ascii="方正小标宋简体" w:hAnsi="宋体" w:eastAsia="方正小标宋简体"/>
                <w:bCs/>
              </w:rPr>
            </w:pPr>
          </w:p>
        </w:tc>
        <w:tc>
          <w:tcPr>
            <w:tcW w:w="7859" w:type="dxa"/>
            <w:tcBorders>
              <w:left w:val="nil"/>
              <w:bottom w:val="nil"/>
              <w:right w:val="nil"/>
            </w:tcBorders>
            <w:vAlign w:val="bottom"/>
          </w:tcPr>
          <w:p w14:paraId="2B1286EE">
            <w:pPr>
              <w:widowControl/>
              <w:ind w:left="-105" w:leftChars="-50" w:right="-105" w:rightChars="-50"/>
              <w:jc w:val="left"/>
              <w:rPr>
                <w:sz w:val="24"/>
              </w:rPr>
            </w:pPr>
            <w:r>
              <w:rPr>
                <w:rFonts w:hint="eastAsia"/>
                <w:sz w:val="24"/>
              </w:rPr>
              <w:t>4. 论文发表（写明期刊名称及刊发期数，如“《新青年》10月论文1篇”等）</w:t>
            </w:r>
          </w:p>
        </w:tc>
        <w:tc>
          <w:tcPr>
            <w:tcW w:w="238" w:type="dxa"/>
            <w:tcBorders>
              <w:top w:val="nil"/>
              <w:left w:val="nil"/>
              <w:bottom w:val="nil"/>
            </w:tcBorders>
            <w:vAlign w:val="bottom"/>
          </w:tcPr>
          <w:p w14:paraId="39D8CDB0">
            <w:pPr>
              <w:widowControl/>
              <w:jc w:val="center"/>
              <w:rPr>
                <w:rFonts w:ascii="方正小标宋简体" w:hAnsi="宋体" w:eastAsia="方正小标宋简体"/>
                <w:bCs/>
                <w:sz w:val="24"/>
                <w:szCs w:val="24"/>
              </w:rPr>
            </w:pPr>
          </w:p>
        </w:tc>
      </w:tr>
      <w:tr w14:paraId="3CFA06C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  <w:jc w:val="center"/>
        </w:trPr>
        <w:tc>
          <w:tcPr>
            <w:tcW w:w="224" w:type="dxa"/>
            <w:tcBorders>
              <w:top w:val="nil"/>
              <w:bottom w:val="nil"/>
              <w:right w:val="nil"/>
            </w:tcBorders>
            <w:vAlign w:val="center"/>
          </w:tcPr>
          <w:p w14:paraId="47DCB6CF">
            <w:pPr>
              <w:widowControl/>
              <w:jc w:val="center"/>
              <w:rPr>
                <w:rFonts w:ascii="方正小标宋简体" w:hAnsi="宋体" w:eastAsia="方正小标宋简体"/>
                <w:bCs/>
              </w:rPr>
            </w:pPr>
          </w:p>
        </w:tc>
        <w:tc>
          <w:tcPr>
            <w:tcW w:w="7859" w:type="dxa"/>
            <w:tcBorders>
              <w:top w:val="nil"/>
              <w:left w:val="nil"/>
              <w:bottom w:val="single" w:color="auto" w:sz="4" w:space="0"/>
              <w:right w:val="nil"/>
            </w:tcBorders>
            <w:vAlign w:val="center"/>
          </w:tcPr>
          <w:p w14:paraId="15E5D7DF">
            <w:pPr>
              <w:widowControl/>
              <w:rPr>
                <w:rFonts w:hint="eastAsia" w:ascii="仿宋_GB2312" w:hAnsi="仿宋_GB2312" w:eastAsia="仿宋_GB2312" w:cs="仿宋_GB2312"/>
                <w:sz w:val="24"/>
              </w:rPr>
            </w:pPr>
          </w:p>
        </w:tc>
        <w:tc>
          <w:tcPr>
            <w:tcW w:w="238" w:type="dxa"/>
            <w:tcBorders>
              <w:top w:val="nil"/>
              <w:left w:val="nil"/>
              <w:bottom w:val="nil"/>
            </w:tcBorders>
            <w:vAlign w:val="center"/>
          </w:tcPr>
          <w:p w14:paraId="1F477D39">
            <w:pPr>
              <w:widowControl/>
              <w:jc w:val="center"/>
              <w:rPr>
                <w:rFonts w:ascii="方正小标宋简体" w:hAnsi="宋体" w:eastAsia="方正小标宋简体"/>
                <w:bCs/>
                <w:sz w:val="24"/>
                <w:szCs w:val="24"/>
              </w:rPr>
            </w:pPr>
          </w:p>
        </w:tc>
      </w:tr>
      <w:tr w14:paraId="2D9F828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  <w:jc w:val="center"/>
        </w:trPr>
        <w:tc>
          <w:tcPr>
            <w:tcW w:w="224" w:type="dxa"/>
            <w:tcBorders>
              <w:top w:val="nil"/>
              <w:bottom w:val="nil"/>
              <w:right w:val="nil"/>
            </w:tcBorders>
            <w:vAlign w:val="center"/>
          </w:tcPr>
          <w:p w14:paraId="45F9F9C3">
            <w:pPr>
              <w:widowControl/>
              <w:jc w:val="center"/>
              <w:rPr>
                <w:rFonts w:ascii="方正小标宋简体" w:hAnsi="宋体" w:eastAsia="方正小标宋简体"/>
                <w:bCs/>
              </w:rPr>
            </w:pPr>
          </w:p>
        </w:tc>
        <w:tc>
          <w:tcPr>
            <w:tcW w:w="7859" w:type="dxa"/>
            <w:tcBorders>
              <w:top w:val="single" w:color="auto" w:sz="4" w:space="0"/>
              <w:left w:val="nil"/>
              <w:bottom w:val="nil"/>
              <w:right w:val="nil"/>
            </w:tcBorders>
            <w:vAlign w:val="bottom"/>
          </w:tcPr>
          <w:p w14:paraId="4F1F4C38">
            <w:pPr>
              <w:widowControl/>
              <w:ind w:left="-105" w:leftChars="-50" w:right="-105" w:rightChars="-50"/>
              <w:jc w:val="left"/>
              <w:rPr>
                <w:sz w:val="24"/>
              </w:rPr>
            </w:pPr>
            <w:r>
              <w:rPr>
                <w:rFonts w:hint="eastAsia"/>
                <w:sz w:val="24"/>
              </w:rPr>
              <w:t>5. 其他成果（写明成果名称及数量，如“表扬信1封”、“微电影1部”等）</w:t>
            </w:r>
          </w:p>
        </w:tc>
        <w:tc>
          <w:tcPr>
            <w:tcW w:w="238" w:type="dxa"/>
            <w:tcBorders>
              <w:top w:val="nil"/>
              <w:left w:val="nil"/>
              <w:bottom w:val="nil"/>
            </w:tcBorders>
            <w:vAlign w:val="bottom"/>
          </w:tcPr>
          <w:p w14:paraId="4A339866">
            <w:pPr>
              <w:widowControl/>
              <w:jc w:val="center"/>
              <w:rPr>
                <w:rFonts w:ascii="方正小标宋简体" w:hAnsi="宋体" w:eastAsia="方正小标宋简体"/>
                <w:bCs/>
                <w:sz w:val="24"/>
                <w:szCs w:val="24"/>
              </w:rPr>
            </w:pPr>
          </w:p>
        </w:tc>
      </w:tr>
      <w:tr w14:paraId="35879EE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  <w:jc w:val="center"/>
        </w:trPr>
        <w:tc>
          <w:tcPr>
            <w:tcW w:w="224" w:type="dxa"/>
            <w:tcBorders>
              <w:top w:val="nil"/>
              <w:bottom w:val="nil"/>
              <w:right w:val="nil"/>
            </w:tcBorders>
            <w:vAlign w:val="center"/>
          </w:tcPr>
          <w:p w14:paraId="5977D7D6">
            <w:pPr>
              <w:widowControl/>
              <w:jc w:val="center"/>
              <w:rPr>
                <w:rFonts w:ascii="方正小标宋简体" w:hAnsi="宋体" w:eastAsia="方正小标宋简体"/>
                <w:bCs/>
              </w:rPr>
            </w:pPr>
          </w:p>
        </w:tc>
        <w:tc>
          <w:tcPr>
            <w:tcW w:w="7859" w:type="dxa"/>
            <w:tcBorders>
              <w:top w:val="nil"/>
              <w:left w:val="nil"/>
              <w:bottom w:val="single" w:color="auto" w:sz="4" w:space="0"/>
              <w:right w:val="nil"/>
            </w:tcBorders>
            <w:vAlign w:val="center"/>
          </w:tcPr>
          <w:p w14:paraId="784443E5">
            <w:pPr>
              <w:widowControl/>
              <w:rPr>
                <w:rFonts w:hint="eastAsia" w:ascii="仿宋_GB2312" w:hAnsi="仿宋_GB2312" w:eastAsia="仿宋_GB2312" w:cs="仿宋_GB2312"/>
                <w:bCs/>
                <w:sz w:val="24"/>
                <w:szCs w:val="24"/>
              </w:rPr>
            </w:pPr>
          </w:p>
        </w:tc>
        <w:tc>
          <w:tcPr>
            <w:tcW w:w="238" w:type="dxa"/>
            <w:tcBorders>
              <w:top w:val="nil"/>
              <w:left w:val="nil"/>
              <w:bottom w:val="nil"/>
            </w:tcBorders>
            <w:vAlign w:val="center"/>
          </w:tcPr>
          <w:p w14:paraId="3839B6A3">
            <w:pPr>
              <w:widowControl/>
              <w:jc w:val="center"/>
              <w:rPr>
                <w:rFonts w:ascii="方正小标宋简体" w:hAnsi="宋体" w:eastAsia="方正小标宋简体"/>
                <w:bCs/>
                <w:sz w:val="24"/>
                <w:szCs w:val="24"/>
              </w:rPr>
            </w:pPr>
          </w:p>
        </w:tc>
      </w:tr>
      <w:tr w14:paraId="7D1C2F5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224" w:type="dxa"/>
            <w:tcBorders>
              <w:top w:val="nil"/>
              <w:bottom w:val="single" w:color="auto" w:sz="4" w:space="0"/>
              <w:right w:val="nil"/>
            </w:tcBorders>
            <w:vAlign w:val="center"/>
          </w:tcPr>
          <w:p w14:paraId="14B2D560">
            <w:pPr>
              <w:rPr>
                <w:sz w:val="10"/>
                <w:szCs w:val="10"/>
              </w:rPr>
            </w:pPr>
          </w:p>
        </w:tc>
        <w:tc>
          <w:tcPr>
            <w:tcW w:w="7859" w:type="dxa"/>
            <w:tcBorders>
              <w:left w:val="nil"/>
              <w:bottom w:val="single" w:color="auto" w:sz="4" w:space="0"/>
              <w:right w:val="nil"/>
            </w:tcBorders>
            <w:vAlign w:val="center"/>
          </w:tcPr>
          <w:p w14:paraId="1748A0B3">
            <w:pPr>
              <w:rPr>
                <w:sz w:val="10"/>
                <w:szCs w:val="10"/>
              </w:rPr>
            </w:pPr>
          </w:p>
        </w:tc>
        <w:tc>
          <w:tcPr>
            <w:tcW w:w="238" w:type="dxa"/>
            <w:tcBorders>
              <w:top w:val="nil"/>
              <w:left w:val="nil"/>
              <w:bottom w:val="single" w:color="auto" w:sz="4" w:space="0"/>
            </w:tcBorders>
            <w:vAlign w:val="center"/>
          </w:tcPr>
          <w:p w14:paraId="1EB55027">
            <w:pPr>
              <w:widowControl/>
              <w:jc w:val="center"/>
              <w:rPr>
                <w:rFonts w:ascii="方正小标宋简体" w:hAnsi="宋体" w:eastAsia="方正小标宋简体"/>
                <w:bCs/>
                <w:sz w:val="10"/>
                <w:szCs w:val="10"/>
              </w:rPr>
            </w:pPr>
          </w:p>
        </w:tc>
      </w:tr>
    </w:tbl>
    <w:p w14:paraId="520EC000">
      <w:pPr>
        <w:pStyle w:val="124"/>
        <w:spacing w:before="156" w:after="234"/>
      </w:pPr>
    </w:p>
    <w:sectPr>
      <w:footerReference r:id="rId3" w:type="even"/>
      <w:pgSz w:w="11906" w:h="16838"/>
      <w:pgMar w:top="1440" w:right="1800" w:bottom="1440" w:left="1800" w:header="851" w:footer="992" w:gutter="0"/>
      <w:pgNumType w:start="1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  <w:embedRegular r:id="rId1" w:fontKey="{A775B0C1-DF6B-4E1F-AA59-82AABEDC4A7B}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  <w:embedRegular r:id="rId2" w:fontKey="{013C36EA-0BD2-4037-A663-24962A7902AE}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3" w:fontKey="{B4C17892-F12D-454D-A1B4-6E5144E53743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4" w:fontKey="{03511000-5755-49F5-B114-29459319CDC7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5" w:fontKey="{C4A933F1-28E3-4FF0-9972-BF2D2BD40DBA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6" w:fontKey="{F73833DE-1B74-4C8C-BF2E-38765E301B5B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7" w:fontKey="{6C4BE351-12F8-4A5F-8CF8-F87A22152BEF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8" w:fontKey="{26EC9FD4-7D39-4226-95B1-A637E87BBF3E}"/>
  </w:font>
  <w:font w:name="方正小标宋简体">
    <w:panose1 w:val="02010601030101010101"/>
    <w:charset w:val="86"/>
    <w:family w:val="script"/>
    <w:pitch w:val="default"/>
    <w:sig w:usb0="00000001" w:usb1="080E0000" w:usb2="00000000" w:usb3="00000000" w:csb0="00040000" w:csb1="00000000"/>
  </w:font>
  <w:font w:name="方正大标宋简体">
    <w:altName w:val="微软雅黑"/>
    <w:panose1 w:val="00000000000000000000"/>
    <w:charset w:val="00"/>
    <w:family w:val="auto"/>
    <w:pitch w:val="default"/>
    <w:sig w:usb0="00000000" w:usb1="00000000" w:usb2="00000000" w:usb3="00000000" w:csb0="00000000" w:csb1="00000000"/>
    <w:embedRegular r:id="rId9" w:fontKey="{FB45A239-6A95-42E5-A214-3212D1C2F352}"/>
  </w:font>
  <w:font w:name="楷体_GB2312">
    <w:panose1 w:val="02010609030101010101"/>
    <w:charset w:val="86"/>
    <w:family w:val="auto"/>
    <w:pitch w:val="default"/>
    <w:sig w:usb0="00000001" w:usb1="080E0000" w:usb2="00000000" w:usb3="00000000" w:csb0="00040000" w:csb1="00000000"/>
    <w:embedRegular r:id="rId10" w:fontKey="{DA311348-8306-4A90-B6F8-B0A001E9E7F7}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  <w:embedRegular r:id="rId11" w:fontKey="{0170FF9D-63D6-4BC6-A2FE-4780CC749FD4}"/>
  </w:font>
  <w:font w:name="华文楷体">
    <w:panose1 w:val="02010600040101010101"/>
    <w:charset w:val="86"/>
    <w:family w:val="auto"/>
    <w:pitch w:val="default"/>
    <w:sig w:usb0="00000287" w:usb1="080F0000" w:usb2="00000000" w:usb3="00000000" w:csb0="0004009F" w:csb1="DFD70000"/>
    <w:embedRegular r:id="rId12" w:fontKey="{78DF5561-93E1-4973-B0E4-A4A2502A2BE8}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  <w:embedRegular r:id="rId13" w:fontKey="{3128D4CC-54A0-4E94-B4B4-8A283272A4EE}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  <w:embedRegular r:id="rId14" w:fontKey="{02F66C53-B2CC-48A3-815D-ACC3B5B44A91}"/>
  </w:font>
  <w:font w:name="隶书">
    <w:panose1 w:val="02010509060101010101"/>
    <w:charset w:val="86"/>
    <w:family w:val="modern"/>
    <w:pitch w:val="default"/>
    <w:sig w:usb0="00000001" w:usb1="080E0000" w:usb2="00000000" w:usb3="00000000" w:csb0="00040000" w:csb1="00000000"/>
    <w:embedRegular r:id="rId15" w:fontKey="{F312FF73-E9EA-4C24-A372-19C7073E1783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3FB9977">
    <w:pPr>
      <w:pStyle w:val="38"/>
      <w:framePr w:wrap="around" w:vAnchor="text" w:hAnchor="margin" w:xAlign="center" w:y="1"/>
      <w:rPr>
        <w:rStyle w:val="107"/>
      </w:rPr>
    </w:pPr>
    <w:r>
      <w:rPr>
        <w:rStyle w:val="107"/>
      </w:rPr>
      <w:fldChar w:fldCharType="begin"/>
    </w:r>
    <w:r>
      <w:rPr>
        <w:rStyle w:val="107"/>
      </w:rPr>
      <w:instrText xml:space="preserve">PAGE  </w:instrText>
    </w:r>
    <w:r>
      <w:rPr>
        <w:rStyle w:val="107"/>
      </w:rPr>
      <w:fldChar w:fldCharType="end"/>
    </w:r>
  </w:p>
  <w:p w14:paraId="250846C6">
    <w:pPr>
      <w:pStyle w:val="38"/>
    </w:pP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FFFFFF7C"/>
    <w:multiLevelType w:val="singleLevel"/>
    <w:tmpl w:val="FFFFFF7C"/>
    <w:lvl w:ilvl="0" w:tentative="0">
      <w:start w:val="1"/>
      <w:numFmt w:val="decimal"/>
      <w:pStyle w:val="45"/>
      <w:lvlText w:val="%1."/>
      <w:lvlJc w:val="left"/>
      <w:pPr>
        <w:tabs>
          <w:tab w:val="left" w:pos="2040"/>
        </w:tabs>
        <w:ind w:left="2040" w:hanging="360"/>
      </w:pPr>
    </w:lvl>
  </w:abstractNum>
  <w:abstractNum w:abstractNumId="1">
    <w:nsid w:val="FFFFFF7D"/>
    <w:multiLevelType w:val="singleLevel"/>
    <w:tmpl w:val="FFFFFF7D"/>
    <w:lvl w:ilvl="0" w:tentative="0">
      <w:start w:val="1"/>
      <w:numFmt w:val="decimal"/>
      <w:pStyle w:val="34"/>
      <w:lvlText w:val="%1."/>
      <w:lvlJc w:val="left"/>
      <w:pPr>
        <w:tabs>
          <w:tab w:val="left" w:pos="1620"/>
        </w:tabs>
        <w:ind w:left="1620" w:hanging="360"/>
      </w:pPr>
    </w:lvl>
  </w:abstractNum>
  <w:abstractNum w:abstractNumId="2">
    <w:nsid w:val="FFFFFF7E"/>
    <w:multiLevelType w:val="singleLevel"/>
    <w:tmpl w:val="FFFFFF7E"/>
    <w:lvl w:ilvl="0" w:tentative="0">
      <w:start w:val="1"/>
      <w:numFmt w:val="decimal"/>
      <w:pStyle w:val="26"/>
      <w:lvlText w:val="%1."/>
      <w:lvlJc w:val="left"/>
      <w:pPr>
        <w:tabs>
          <w:tab w:val="left" w:pos="1200"/>
        </w:tabs>
        <w:ind w:left="1200" w:hanging="360"/>
      </w:pPr>
    </w:lvl>
  </w:abstractNum>
  <w:abstractNum w:abstractNumId="3">
    <w:nsid w:val="FFFFFF7F"/>
    <w:multiLevelType w:val="singleLevel"/>
    <w:tmpl w:val="FFFFFF7F"/>
    <w:lvl w:ilvl="0" w:tentative="0">
      <w:start w:val="1"/>
      <w:numFmt w:val="decimal"/>
      <w:pStyle w:val="12"/>
      <w:lvlText w:val="%1."/>
      <w:lvlJc w:val="left"/>
      <w:pPr>
        <w:tabs>
          <w:tab w:val="left" w:pos="780"/>
        </w:tabs>
        <w:ind w:left="780" w:hanging="360"/>
      </w:pPr>
    </w:lvl>
  </w:abstractNum>
  <w:abstractNum w:abstractNumId="4">
    <w:nsid w:val="FFFFFF80"/>
    <w:multiLevelType w:val="singleLevel"/>
    <w:tmpl w:val="FFFFFF80"/>
    <w:lvl w:ilvl="0" w:tentative="0">
      <w:start w:val="1"/>
      <w:numFmt w:val="bullet"/>
      <w:pStyle w:val="33"/>
      <w:lvlText w:val=""/>
      <w:lvlJc w:val="left"/>
      <w:pPr>
        <w:tabs>
          <w:tab w:val="left" w:pos="2040"/>
        </w:tabs>
        <w:ind w:left="2040" w:hanging="360"/>
      </w:pPr>
      <w:rPr>
        <w:rFonts w:hint="default" w:ascii="Wingdings" w:hAnsi="Wingdings"/>
      </w:rPr>
    </w:lvl>
  </w:abstractNum>
  <w:abstractNum w:abstractNumId="5">
    <w:nsid w:val="FFFFFF81"/>
    <w:multiLevelType w:val="singleLevel"/>
    <w:tmpl w:val="FFFFFF81"/>
    <w:lvl w:ilvl="0" w:tentative="0">
      <w:start w:val="1"/>
      <w:numFmt w:val="bullet"/>
      <w:pStyle w:val="14"/>
      <w:lvlText w:val=""/>
      <w:lvlJc w:val="left"/>
      <w:pPr>
        <w:tabs>
          <w:tab w:val="left" w:pos="1620"/>
        </w:tabs>
        <w:ind w:left="1620" w:hanging="360"/>
      </w:pPr>
      <w:rPr>
        <w:rFonts w:hint="default" w:ascii="Wingdings" w:hAnsi="Wingdings"/>
      </w:rPr>
    </w:lvl>
  </w:abstractNum>
  <w:abstractNum w:abstractNumId="6">
    <w:nsid w:val="FFFFFF82"/>
    <w:multiLevelType w:val="singleLevel"/>
    <w:tmpl w:val="FFFFFF82"/>
    <w:lvl w:ilvl="0" w:tentative="0">
      <w:start w:val="1"/>
      <w:numFmt w:val="bullet"/>
      <w:pStyle w:val="23"/>
      <w:lvlText w:val=""/>
      <w:lvlJc w:val="left"/>
      <w:pPr>
        <w:tabs>
          <w:tab w:val="left" w:pos="1200"/>
        </w:tabs>
        <w:ind w:left="1200" w:hanging="360"/>
      </w:pPr>
      <w:rPr>
        <w:rFonts w:hint="default" w:ascii="Wingdings" w:hAnsi="Wingdings"/>
      </w:rPr>
    </w:lvl>
  </w:abstractNum>
  <w:abstractNum w:abstractNumId="7">
    <w:nsid w:val="FFFFFF83"/>
    <w:multiLevelType w:val="singleLevel"/>
    <w:tmpl w:val="FFFFFF83"/>
    <w:lvl w:ilvl="0" w:tentative="0">
      <w:start w:val="1"/>
      <w:numFmt w:val="bullet"/>
      <w:pStyle w:val="30"/>
      <w:lvlText w:val=""/>
      <w:lvlJc w:val="left"/>
      <w:pPr>
        <w:tabs>
          <w:tab w:val="left" w:pos="780"/>
        </w:tabs>
        <w:ind w:left="780" w:hanging="360"/>
      </w:pPr>
      <w:rPr>
        <w:rFonts w:hint="default" w:ascii="Wingdings" w:hAnsi="Wingdings"/>
      </w:rPr>
    </w:lvl>
  </w:abstractNum>
  <w:abstractNum w:abstractNumId="8">
    <w:nsid w:val="FFFFFF88"/>
    <w:multiLevelType w:val="singleLevel"/>
    <w:tmpl w:val="FFFFFF88"/>
    <w:lvl w:ilvl="0" w:tentative="0">
      <w:start w:val="1"/>
      <w:numFmt w:val="decimal"/>
      <w:pStyle w:val="16"/>
      <w:lvlText w:val="%1."/>
      <w:lvlJc w:val="left"/>
      <w:pPr>
        <w:tabs>
          <w:tab w:val="left" w:pos="360"/>
        </w:tabs>
        <w:ind w:left="360" w:hanging="360"/>
      </w:pPr>
    </w:lvl>
  </w:abstractNum>
  <w:abstractNum w:abstractNumId="9">
    <w:nsid w:val="FFFFFF89"/>
    <w:multiLevelType w:val="singleLevel"/>
    <w:tmpl w:val="FFFFFF89"/>
    <w:lvl w:ilvl="0" w:tentative="0">
      <w:start w:val="1"/>
      <w:numFmt w:val="bullet"/>
      <w:pStyle w:val="18"/>
      <w:lvlText w:val=""/>
      <w:lvlJc w:val="left"/>
      <w:pPr>
        <w:tabs>
          <w:tab w:val="left" w:pos="360"/>
        </w:tabs>
        <w:ind w:left="360" w:hanging="360"/>
      </w:pPr>
      <w:rPr>
        <w:rFonts w:hint="default" w:ascii="Wingdings" w:hAnsi="Wingdings"/>
      </w:rPr>
    </w:lvl>
  </w:abstractNum>
  <w:num w:numId="1">
    <w:abstractNumId w:val="3"/>
  </w:num>
  <w:num w:numId="2">
    <w:abstractNumId w:val="5"/>
  </w:num>
  <w:num w:numId="3">
    <w:abstractNumId w:val="8"/>
  </w:num>
  <w:num w:numId="4">
    <w:abstractNumId w:val="9"/>
  </w:num>
  <w:num w:numId="5">
    <w:abstractNumId w:val="6"/>
  </w:num>
  <w:num w:numId="6">
    <w:abstractNumId w:val="2"/>
  </w:num>
  <w:num w:numId="7">
    <w:abstractNumId w:val="7"/>
  </w:num>
  <w:num w:numId="8">
    <w:abstractNumId w:val="4"/>
  </w:num>
  <w:num w:numId="9">
    <w:abstractNumId w:val="1"/>
  </w:num>
  <w:num w:numId="1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TrueTypeFonts/>
  <w:embedSystemFonts/>
  <w:bordersDoNotSurroundHeader w:val="1"/>
  <w:bordersDoNotSurroundFooter w:val="1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zViMmFiZDM4Yzk0MDE5ODdmNzIxNzM2YTBkMTk0NTYifQ=="/>
    <w:docVar w:name="KSO_WPS_MARK_KEY" w:val="d4003504-d9f6-4449-915b-0831289abad5"/>
  </w:docVars>
  <w:rsids>
    <w:rsidRoot w:val="00594C5A"/>
    <w:rsid w:val="000057F9"/>
    <w:rsid w:val="00005843"/>
    <w:rsid w:val="00006172"/>
    <w:rsid w:val="00013097"/>
    <w:rsid w:val="00015599"/>
    <w:rsid w:val="00017858"/>
    <w:rsid w:val="00023C52"/>
    <w:rsid w:val="00031DE8"/>
    <w:rsid w:val="0004365D"/>
    <w:rsid w:val="000474CD"/>
    <w:rsid w:val="00055894"/>
    <w:rsid w:val="000565D4"/>
    <w:rsid w:val="00067FDF"/>
    <w:rsid w:val="00074E61"/>
    <w:rsid w:val="0008479E"/>
    <w:rsid w:val="0009723E"/>
    <w:rsid w:val="000A0876"/>
    <w:rsid w:val="000B407A"/>
    <w:rsid w:val="000B79E6"/>
    <w:rsid w:val="000C475B"/>
    <w:rsid w:val="000C51EE"/>
    <w:rsid w:val="000C5951"/>
    <w:rsid w:val="000C6E8D"/>
    <w:rsid w:val="000C7AC1"/>
    <w:rsid w:val="000E40E1"/>
    <w:rsid w:val="000E749C"/>
    <w:rsid w:val="000F0B4A"/>
    <w:rsid w:val="000F63FE"/>
    <w:rsid w:val="000F75EF"/>
    <w:rsid w:val="00100328"/>
    <w:rsid w:val="001121F8"/>
    <w:rsid w:val="00115932"/>
    <w:rsid w:val="001322F5"/>
    <w:rsid w:val="00140221"/>
    <w:rsid w:val="00161EC8"/>
    <w:rsid w:val="001621A6"/>
    <w:rsid w:val="00163654"/>
    <w:rsid w:val="0016621A"/>
    <w:rsid w:val="00172CDD"/>
    <w:rsid w:val="001845FE"/>
    <w:rsid w:val="0019742E"/>
    <w:rsid w:val="00197C66"/>
    <w:rsid w:val="001A2798"/>
    <w:rsid w:val="001A5EA5"/>
    <w:rsid w:val="001B2CC9"/>
    <w:rsid w:val="001B7060"/>
    <w:rsid w:val="001C29BF"/>
    <w:rsid w:val="001C2FDD"/>
    <w:rsid w:val="001C302A"/>
    <w:rsid w:val="001C5EDA"/>
    <w:rsid w:val="001D6EC1"/>
    <w:rsid w:val="001E3355"/>
    <w:rsid w:val="001E5DA0"/>
    <w:rsid w:val="001E631D"/>
    <w:rsid w:val="00201D20"/>
    <w:rsid w:val="002069D5"/>
    <w:rsid w:val="00220341"/>
    <w:rsid w:val="002277BD"/>
    <w:rsid w:val="00241CC2"/>
    <w:rsid w:val="0024200F"/>
    <w:rsid w:val="00261979"/>
    <w:rsid w:val="00264205"/>
    <w:rsid w:val="00266ECF"/>
    <w:rsid w:val="002707D0"/>
    <w:rsid w:val="002805C5"/>
    <w:rsid w:val="00282568"/>
    <w:rsid w:val="00285DFA"/>
    <w:rsid w:val="002962D6"/>
    <w:rsid w:val="00297E47"/>
    <w:rsid w:val="002A5504"/>
    <w:rsid w:val="002A6BB8"/>
    <w:rsid w:val="002B19EC"/>
    <w:rsid w:val="002B1D3B"/>
    <w:rsid w:val="002B3EA2"/>
    <w:rsid w:val="002B6AB0"/>
    <w:rsid w:val="002B7C19"/>
    <w:rsid w:val="002D2846"/>
    <w:rsid w:val="002D41C5"/>
    <w:rsid w:val="002D5161"/>
    <w:rsid w:val="002E10BE"/>
    <w:rsid w:val="002E4843"/>
    <w:rsid w:val="002E6390"/>
    <w:rsid w:val="002F39CA"/>
    <w:rsid w:val="00302488"/>
    <w:rsid w:val="0030287E"/>
    <w:rsid w:val="00305395"/>
    <w:rsid w:val="00310937"/>
    <w:rsid w:val="003111E4"/>
    <w:rsid w:val="003121D3"/>
    <w:rsid w:val="0031584C"/>
    <w:rsid w:val="0031799D"/>
    <w:rsid w:val="00320454"/>
    <w:rsid w:val="00324D5C"/>
    <w:rsid w:val="00333F09"/>
    <w:rsid w:val="0034082C"/>
    <w:rsid w:val="003644DA"/>
    <w:rsid w:val="0036681F"/>
    <w:rsid w:val="003700FC"/>
    <w:rsid w:val="003716FB"/>
    <w:rsid w:val="00383611"/>
    <w:rsid w:val="00385EA9"/>
    <w:rsid w:val="00390D2B"/>
    <w:rsid w:val="00391E32"/>
    <w:rsid w:val="0039390B"/>
    <w:rsid w:val="00395C92"/>
    <w:rsid w:val="003B19F7"/>
    <w:rsid w:val="003B3E87"/>
    <w:rsid w:val="003B5212"/>
    <w:rsid w:val="003C534F"/>
    <w:rsid w:val="003D28CF"/>
    <w:rsid w:val="003F6055"/>
    <w:rsid w:val="00402355"/>
    <w:rsid w:val="00410549"/>
    <w:rsid w:val="00426B39"/>
    <w:rsid w:val="00431A1E"/>
    <w:rsid w:val="0043460E"/>
    <w:rsid w:val="004404C7"/>
    <w:rsid w:val="004608E8"/>
    <w:rsid w:val="00472FA4"/>
    <w:rsid w:val="00482C98"/>
    <w:rsid w:val="004855DC"/>
    <w:rsid w:val="00495507"/>
    <w:rsid w:val="004959E0"/>
    <w:rsid w:val="00496661"/>
    <w:rsid w:val="004A5BDF"/>
    <w:rsid w:val="004C1322"/>
    <w:rsid w:val="004D67F2"/>
    <w:rsid w:val="004D7339"/>
    <w:rsid w:val="004F037E"/>
    <w:rsid w:val="004F1938"/>
    <w:rsid w:val="00506A74"/>
    <w:rsid w:val="00511497"/>
    <w:rsid w:val="00511F45"/>
    <w:rsid w:val="005201DC"/>
    <w:rsid w:val="0054539E"/>
    <w:rsid w:val="00555067"/>
    <w:rsid w:val="00566294"/>
    <w:rsid w:val="0057500B"/>
    <w:rsid w:val="00580FD1"/>
    <w:rsid w:val="00594C5A"/>
    <w:rsid w:val="005A03B9"/>
    <w:rsid w:val="005A578A"/>
    <w:rsid w:val="005B2CC4"/>
    <w:rsid w:val="005C0094"/>
    <w:rsid w:val="005C3A44"/>
    <w:rsid w:val="005E3C30"/>
    <w:rsid w:val="005F24FB"/>
    <w:rsid w:val="005F51DF"/>
    <w:rsid w:val="005F66A6"/>
    <w:rsid w:val="006024A3"/>
    <w:rsid w:val="00604C6A"/>
    <w:rsid w:val="006067C9"/>
    <w:rsid w:val="00616C90"/>
    <w:rsid w:val="006174A1"/>
    <w:rsid w:val="00621FAA"/>
    <w:rsid w:val="00630EF9"/>
    <w:rsid w:val="00631CB3"/>
    <w:rsid w:val="006331C3"/>
    <w:rsid w:val="00637037"/>
    <w:rsid w:val="00641256"/>
    <w:rsid w:val="00647501"/>
    <w:rsid w:val="00670CD1"/>
    <w:rsid w:val="0067448E"/>
    <w:rsid w:val="0069537C"/>
    <w:rsid w:val="00696047"/>
    <w:rsid w:val="006A05BD"/>
    <w:rsid w:val="006A0BE3"/>
    <w:rsid w:val="006A5EFB"/>
    <w:rsid w:val="006B24D9"/>
    <w:rsid w:val="006B4579"/>
    <w:rsid w:val="006D3434"/>
    <w:rsid w:val="006D7503"/>
    <w:rsid w:val="006F09B7"/>
    <w:rsid w:val="006F50E3"/>
    <w:rsid w:val="006F5443"/>
    <w:rsid w:val="006F670B"/>
    <w:rsid w:val="007015B2"/>
    <w:rsid w:val="0070524B"/>
    <w:rsid w:val="00710E4E"/>
    <w:rsid w:val="00711486"/>
    <w:rsid w:val="00712067"/>
    <w:rsid w:val="007156EE"/>
    <w:rsid w:val="007464D0"/>
    <w:rsid w:val="00761363"/>
    <w:rsid w:val="00761500"/>
    <w:rsid w:val="00772504"/>
    <w:rsid w:val="007800E4"/>
    <w:rsid w:val="00783D35"/>
    <w:rsid w:val="007A0BD8"/>
    <w:rsid w:val="007A39A7"/>
    <w:rsid w:val="007A43ED"/>
    <w:rsid w:val="007A5242"/>
    <w:rsid w:val="007B1FD9"/>
    <w:rsid w:val="007C535C"/>
    <w:rsid w:val="007E005D"/>
    <w:rsid w:val="007E2995"/>
    <w:rsid w:val="007E3ACD"/>
    <w:rsid w:val="007E6D72"/>
    <w:rsid w:val="007F1493"/>
    <w:rsid w:val="007F428E"/>
    <w:rsid w:val="008313DA"/>
    <w:rsid w:val="00831CAB"/>
    <w:rsid w:val="00835298"/>
    <w:rsid w:val="0084038F"/>
    <w:rsid w:val="00846366"/>
    <w:rsid w:val="00852661"/>
    <w:rsid w:val="0086446B"/>
    <w:rsid w:val="00864965"/>
    <w:rsid w:val="00874611"/>
    <w:rsid w:val="00874A25"/>
    <w:rsid w:val="00875113"/>
    <w:rsid w:val="00892B13"/>
    <w:rsid w:val="00896E64"/>
    <w:rsid w:val="008A59AB"/>
    <w:rsid w:val="008B001F"/>
    <w:rsid w:val="008B300C"/>
    <w:rsid w:val="008B6AD4"/>
    <w:rsid w:val="008C203C"/>
    <w:rsid w:val="008C5532"/>
    <w:rsid w:val="008D18D9"/>
    <w:rsid w:val="008D271A"/>
    <w:rsid w:val="008D4076"/>
    <w:rsid w:val="008D5FCD"/>
    <w:rsid w:val="008E0D74"/>
    <w:rsid w:val="008E47C0"/>
    <w:rsid w:val="008F1CD5"/>
    <w:rsid w:val="008F3940"/>
    <w:rsid w:val="00902AD1"/>
    <w:rsid w:val="009037E1"/>
    <w:rsid w:val="0091099B"/>
    <w:rsid w:val="00911BCB"/>
    <w:rsid w:val="00911FB4"/>
    <w:rsid w:val="00912226"/>
    <w:rsid w:val="00912F91"/>
    <w:rsid w:val="00924D74"/>
    <w:rsid w:val="00926565"/>
    <w:rsid w:val="009478C6"/>
    <w:rsid w:val="009539E4"/>
    <w:rsid w:val="00954C9F"/>
    <w:rsid w:val="00957AEE"/>
    <w:rsid w:val="00960172"/>
    <w:rsid w:val="009700BD"/>
    <w:rsid w:val="009766EF"/>
    <w:rsid w:val="00977BA8"/>
    <w:rsid w:val="009803FE"/>
    <w:rsid w:val="0098322E"/>
    <w:rsid w:val="009901E5"/>
    <w:rsid w:val="00997ABE"/>
    <w:rsid w:val="009A1A5F"/>
    <w:rsid w:val="009C13C9"/>
    <w:rsid w:val="009C25B9"/>
    <w:rsid w:val="009C75FD"/>
    <w:rsid w:val="009D148E"/>
    <w:rsid w:val="009D2AAA"/>
    <w:rsid w:val="009D4A6C"/>
    <w:rsid w:val="009F15DD"/>
    <w:rsid w:val="00A0328B"/>
    <w:rsid w:val="00A047FF"/>
    <w:rsid w:val="00A0623B"/>
    <w:rsid w:val="00A06507"/>
    <w:rsid w:val="00A1135F"/>
    <w:rsid w:val="00A11A8C"/>
    <w:rsid w:val="00A14B41"/>
    <w:rsid w:val="00A17032"/>
    <w:rsid w:val="00A17804"/>
    <w:rsid w:val="00A24CAA"/>
    <w:rsid w:val="00A253D2"/>
    <w:rsid w:val="00A274DA"/>
    <w:rsid w:val="00A31590"/>
    <w:rsid w:val="00A377A9"/>
    <w:rsid w:val="00A40248"/>
    <w:rsid w:val="00A42D7D"/>
    <w:rsid w:val="00A4376B"/>
    <w:rsid w:val="00A44D04"/>
    <w:rsid w:val="00A47A39"/>
    <w:rsid w:val="00A55B4F"/>
    <w:rsid w:val="00A55F1A"/>
    <w:rsid w:val="00A56520"/>
    <w:rsid w:val="00A63C70"/>
    <w:rsid w:val="00A72DDE"/>
    <w:rsid w:val="00A73D07"/>
    <w:rsid w:val="00AA0A40"/>
    <w:rsid w:val="00AB47A7"/>
    <w:rsid w:val="00AB6C1E"/>
    <w:rsid w:val="00AC0AE5"/>
    <w:rsid w:val="00AD1B3C"/>
    <w:rsid w:val="00AD725D"/>
    <w:rsid w:val="00AD7601"/>
    <w:rsid w:val="00AE0DDA"/>
    <w:rsid w:val="00AE3621"/>
    <w:rsid w:val="00AE3D9C"/>
    <w:rsid w:val="00B00E5C"/>
    <w:rsid w:val="00B038F0"/>
    <w:rsid w:val="00B03FD1"/>
    <w:rsid w:val="00B07621"/>
    <w:rsid w:val="00B11E02"/>
    <w:rsid w:val="00B1307D"/>
    <w:rsid w:val="00B235F1"/>
    <w:rsid w:val="00B241F0"/>
    <w:rsid w:val="00B311CA"/>
    <w:rsid w:val="00B31EFB"/>
    <w:rsid w:val="00B3381F"/>
    <w:rsid w:val="00B52020"/>
    <w:rsid w:val="00B72145"/>
    <w:rsid w:val="00B87740"/>
    <w:rsid w:val="00B911D9"/>
    <w:rsid w:val="00B92CE8"/>
    <w:rsid w:val="00B94266"/>
    <w:rsid w:val="00BA216E"/>
    <w:rsid w:val="00BA4058"/>
    <w:rsid w:val="00BA4272"/>
    <w:rsid w:val="00BA4632"/>
    <w:rsid w:val="00BB3A5C"/>
    <w:rsid w:val="00BB599D"/>
    <w:rsid w:val="00BC392C"/>
    <w:rsid w:val="00BD199D"/>
    <w:rsid w:val="00BD4131"/>
    <w:rsid w:val="00BE13A9"/>
    <w:rsid w:val="00C05D27"/>
    <w:rsid w:val="00C20BB5"/>
    <w:rsid w:val="00C21966"/>
    <w:rsid w:val="00C24363"/>
    <w:rsid w:val="00C35EB9"/>
    <w:rsid w:val="00C473ED"/>
    <w:rsid w:val="00C50F28"/>
    <w:rsid w:val="00C53152"/>
    <w:rsid w:val="00C54A9B"/>
    <w:rsid w:val="00C61360"/>
    <w:rsid w:val="00C63A3D"/>
    <w:rsid w:val="00C7429C"/>
    <w:rsid w:val="00C91CCC"/>
    <w:rsid w:val="00C9443F"/>
    <w:rsid w:val="00C9638A"/>
    <w:rsid w:val="00CC006F"/>
    <w:rsid w:val="00CE3B3C"/>
    <w:rsid w:val="00CF3008"/>
    <w:rsid w:val="00CF7B21"/>
    <w:rsid w:val="00D00221"/>
    <w:rsid w:val="00D00AF6"/>
    <w:rsid w:val="00D0291E"/>
    <w:rsid w:val="00D06D5B"/>
    <w:rsid w:val="00D103E0"/>
    <w:rsid w:val="00D21E77"/>
    <w:rsid w:val="00D52CD6"/>
    <w:rsid w:val="00D54369"/>
    <w:rsid w:val="00D55380"/>
    <w:rsid w:val="00D57B1C"/>
    <w:rsid w:val="00D605A0"/>
    <w:rsid w:val="00D632C7"/>
    <w:rsid w:val="00D84071"/>
    <w:rsid w:val="00D9538E"/>
    <w:rsid w:val="00DA67A8"/>
    <w:rsid w:val="00DB2238"/>
    <w:rsid w:val="00DC6B2F"/>
    <w:rsid w:val="00DC73FA"/>
    <w:rsid w:val="00DD32FD"/>
    <w:rsid w:val="00DF4F0A"/>
    <w:rsid w:val="00E11FA3"/>
    <w:rsid w:val="00E17979"/>
    <w:rsid w:val="00E24DFA"/>
    <w:rsid w:val="00E27CF7"/>
    <w:rsid w:val="00E31084"/>
    <w:rsid w:val="00E31700"/>
    <w:rsid w:val="00E34BEA"/>
    <w:rsid w:val="00E3577D"/>
    <w:rsid w:val="00E421D9"/>
    <w:rsid w:val="00E5014A"/>
    <w:rsid w:val="00E61E1E"/>
    <w:rsid w:val="00E6568D"/>
    <w:rsid w:val="00E65843"/>
    <w:rsid w:val="00E82AAD"/>
    <w:rsid w:val="00E87938"/>
    <w:rsid w:val="00E92E83"/>
    <w:rsid w:val="00EA17F6"/>
    <w:rsid w:val="00EC7B65"/>
    <w:rsid w:val="00ED00B1"/>
    <w:rsid w:val="00ED16C2"/>
    <w:rsid w:val="00ED38DB"/>
    <w:rsid w:val="00ED673F"/>
    <w:rsid w:val="00ED7682"/>
    <w:rsid w:val="00EE4576"/>
    <w:rsid w:val="00EF5479"/>
    <w:rsid w:val="00EF69F6"/>
    <w:rsid w:val="00F003D1"/>
    <w:rsid w:val="00F12DCF"/>
    <w:rsid w:val="00F164DA"/>
    <w:rsid w:val="00F17C72"/>
    <w:rsid w:val="00F232F3"/>
    <w:rsid w:val="00F261DC"/>
    <w:rsid w:val="00F275DD"/>
    <w:rsid w:val="00F303FC"/>
    <w:rsid w:val="00F3053D"/>
    <w:rsid w:val="00F33E95"/>
    <w:rsid w:val="00F35553"/>
    <w:rsid w:val="00F36C2D"/>
    <w:rsid w:val="00F40A8E"/>
    <w:rsid w:val="00F47AE9"/>
    <w:rsid w:val="00F5401C"/>
    <w:rsid w:val="00F547AC"/>
    <w:rsid w:val="00F556DC"/>
    <w:rsid w:val="00F57FBF"/>
    <w:rsid w:val="00F63579"/>
    <w:rsid w:val="00F64A08"/>
    <w:rsid w:val="00F70B96"/>
    <w:rsid w:val="00F70E9B"/>
    <w:rsid w:val="00F82AF7"/>
    <w:rsid w:val="00F834FF"/>
    <w:rsid w:val="00F95333"/>
    <w:rsid w:val="00FA3B0B"/>
    <w:rsid w:val="00FA779A"/>
    <w:rsid w:val="00FA7828"/>
    <w:rsid w:val="00FB0FA2"/>
    <w:rsid w:val="00FC2373"/>
    <w:rsid w:val="00FC3DD9"/>
    <w:rsid w:val="00FC68D7"/>
    <w:rsid w:val="02781BC8"/>
    <w:rsid w:val="02C06D06"/>
    <w:rsid w:val="0A6D7EA2"/>
    <w:rsid w:val="0E4115A1"/>
    <w:rsid w:val="0FCD5301"/>
    <w:rsid w:val="15793835"/>
    <w:rsid w:val="231B37E1"/>
    <w:rsid w:val="2392443F"/>
    <w:rsid w:val="2DE75388"/>
    <w:rsid w:val="2FC43093"/>
    <w:rsid w:val="305C3331"/>
    <w:rsid w:val="35082488"/>
    <w:rsid w:val="375A3C27"/>
    <w:rsid w:val="3BDD1D33"/>
    <w:rsid w:val="43543F33"/>
    <w:rsid w:val="439E2DF2"/>
    <w:rsid w:val="45FE388B"/>
    <w:rsid w:val="4A4F6337"/>
    <w:rsid w:val="59DE1485"/>
    <w:rsid w:val="5A221392"/>
    <w:rsid w:val="5F6146EB"/>
    <w:rsid w:val="684E2061"/>
    <w:rsid w:val="6C934903"/>
    <w:rsid w:val="74555F9C"/>
    <w:rsid w:val="757670CB"/>
    <w:rsid w:val="7CF624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nhideWhenUsed="0" w:uiPriority="0" w:semiHidden="0" w:name="heading 3"/>
    <w:lsdException w:qFormat="1" w:unhideWhenUsed="0" w:uiPriority="0" w:semiHidden="0" w:name="heading 4"/>
    <w:lsdException w:qFormat="1" w:unhideWhenUsed="0" w:uiPriority="0" w:semiHidden="0" w:name="heading 5"/>
    <w:lsdException w:qFormat="1" w:unhideWhenUsed="0" w:uiPriority="0" w:semiHidden="0" w:name="heading 6"/>
    <w:lsdException w:qFormat="1" w:unhideWhenUsed="0" w:uiPriority="0" w:semiHidden="0" w:name="heading 7"/>
    <w:lsdException w:qFormat="1" w:unhideWhenUsed="0" w:uiPriority="0" w:semiHidden="0" w:name="heading 8"/>
    <w:lsdException w:qFormat="1" w:unhideWhenUsed="0" w:uiPriority="0" w:semiHidden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0" w:semiHidden="0" w:name="toc 1"/>
    <w:lsdException w:qFormat="1"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name="header"/>
    <w:lsdException w:qFormat="1" w:unhideWhenUsed="0" w:uiPriority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qFormat="1" w:unhideWhenUsed="0" w:uiPriority="0" w:name="envelope address"/>
    <w:lsdException w:qFormat="1" w:unhideWhenUsed="0" w:uiPriority="0" w:name="envelope return"/>
    <w:lsdException w:unhideWhenUsed="0" w:uiPriority="0" w:semiHidden="0" w:name="footnote reference"/>
    <w:lsdException w:unhideWhenUsed="0" w:uiPriority="0" w:semiHidden="0" w:name="annotation reference"/>
    <w:lsdException w:qFormat="1" w:unhideWhenUsed="0" w:uiPriority="0" w:name="line number"/>
    <w:lsdException w:qFormat="1" w:unhideWhenUsed="0" w:uiPriority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qFormat="1" w:unhideWhenUsed="0" w:uiPriority="0" w:name="List"/>
    <w:lsdException w:qFormat="1" w:unhideWhenUsed="0" w:uiPriority="0" w:name="List Bullet"/>
    <w:lsdException w:qFormat="1" w:unhideWhenUsed="0" w:uiPriority="0" w:name="List Number"/>
    <w:lsdException w:qFormat="1" w:unhideWhenUsed="0" w:uiPriority="0" w:name="List 2"/>
    <w:lsdException w:qFormat="1" w:unhideWhenUsed="0" w:uiPriority="0" w:name="List 3"/>
    <w:lsdException w:qFormat="1" w:unhideWhenUsed="0" w:uiPriority="0" w:name="List 4"/>
    <w:lsdException w:qFormat="1" w:unhideWhenUsed="0" w:uiPriority="0" w:name="List 5"/>
    <w:lsdException w:qFormat="1" w:unhideWhenUsed="0" w:uiPriority="0" w:name="List Bullet 2"/>
    <w:lsdException w:qFormat="1" w:unhideWhenUsed="0" w:uiPriority="0" w:name="List Bullet 3"/>
    <w:lsdException w:qFormat="1" w:unhideWhenUsed="0" w:uiPriority="0" w:name="List Bullet 4"/>
    <w:lsdException w:qFormat="1" w:unhideWhenUsed="0" w:uiPriority="0" w:name="List Bullet 5"/>
    <w:lsdException w:qFormat="1" w:unhideWhenUsed="0" w:uiPriority="0" w:name="List Number 2"/>
    <w:lsdException w:qFormat="1" w:unhideWhenUsed="0" w:uiPriority="0" w:name="List Number 3"/>
    <w:lsdException w:qFormat="1" w:unhideWhenUsed="0" w:uiPriority="0" w:name="List Number 4"/>
    <w:lsdException w:qFormat="1" w:unhideWhenUsed="0" w:uiPriority="0" w:name="List Number 5"/>
    <w:lsdException w:qFormat="1" w:unhideWhenUsed="0" w:uiPriority="0" w:semiHidden="0" w:name="Title"/>
    <w:lsdException w:qFormat="1" w:unhideWhenUsed="0" w:uiPriority="0" w:name="Closing"/>
    <w:lsdException w:qFormat="1" w:unhideWhenUsed="0" w:uiPriority="0" w:name="Signature"/>
    <w:lsdException w:qFormat="1" w:uiPriority="1" w:name="Default Paragraph Font"/>
    <w:lsdException w:qFormat="1" w:unhideWhenUsed="0" w:uiPriority="0" w:name="Body Text"/>
    <w:lsdException w:qFormat="1" w:unhideWhenUsed="0" w:uiPriority="0" w:name="Body Text Indent"/>
    <w:lsdException w:qFormat="1" w:unhideWhenUsed="0" w:uiPriority="0" w:name="List Continue"/>
    <w:lsdException w:qFormat="1" w:unhideWhenUsed="0" w:uiPriority="0" w:name="List Continue 2"/>
    <w:lsdException w:qFormat="1" w:unhideWhenUsed="0" w:uiPriority="0" w:name="List Continue 3"/>
    <w:lsdException w:qFormat="1" w:unhideWhenUsed="0" w:uiPriority="0" w:name="List Continue 4"/>
    <w:lsdException w:qFormat="1" w:unhideWhenUsed="0" w:uiPriority="0" w:name="List Continue 5"/>
    <w:lsdException w:qFormat="1" w:unhideWhenUsed="0" w:uiPriority="0" w:name="Message Header"/>
    <w:lsdException w:qFormat="1" w:unhideWhenUsed="0" w:uiPriority="0" w:semiHidden="0" w:name="Subtitle"/>
    <w:lsdException w:qFormat="1" w:unhideWhenUsed="0" w:uiPriority="0" w:name="Salutation"/>
    <w:lsdException w:qFormat="1" w:unhideWhenUsed="0" w:uiPriority="0" w:name="Date"/>
    <w:lsdException w:qFormat="1" w:unhideWhenUsed="0" w:uiPriority="0" w:name="Body Text First Indent"/>
    <w:lsdException w:qFormat="1" w:unhideWhenUsed="0" w:uiPriority="0" w:name="Body Text First Indent 2"/>
    <w:lsdException w:qFormat="1" w:unhideWhenUsed="0" w:uiPriority="0" w:name="Note Heading"/>
    <w:lsdException w:qFormat="1" w:unhideWhenUsed="0" w:uiPriority="0" w:name="Body Text 2"/>
    <w:lsdException w:qFormat="1" w:unhideWhenUsed="0" w:uiPriority="0" w:name="Body Text 3"/>
    <w:lsdException w:qFormat="1" w:unhideWhenUsed="0" w:uiPriority="0" w:name="Body Text Indent 2"/>
    <w:lsdException w:qFormat="1" w:unhideWhenUsed="0" w:uiPriority="0" w:name="Body Text Indent 3"/>
    <w:lsdException w:qFormat="1" w:unhideWhenUsed="0" w:uiPriority="0" w:name="Block Text"/>
    <w:lsdException w:qFormat="1" w:unhideWhenUsed="0" w:uiPriority="0" w:name="Hyperlink"/>
    <w:lsdException w:qFormat="1" w:unhideWhenUsed="0" w:uiPriority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name="Plain Text"/>
    <w:lsdException w:qFormat="1" w:unhideWhenUsed="0" w:uiPriority="0" w:name="E-mail Signature"/>
    <w:lsdException w:qFormat="1" w:unhideWhenUsed="0" w:uiPriority="0" w:name="Normal (Web)"/>
    <w:lsdException w:qFormat="1" w:unhideWhenUsed="0" w:uiPriority="0" w:name="HTML Acronym"/>
    <w:lsdException w:qFormat="1" w:unhideWhenUsed="0" w:uiPriority="0" w:name="HTML Address"/>
    <w:lsdException w:qFormat="1" w:unhideWhenUsed="0" w:uiPriority="0" w:name="HTML Cite"/>
    <w:lsdException w:qFormat="1" w:unhideWhenUsed="0" w:uiPriority="0" w:name="HTML Code"/>
    <w:lsdException w:qFormat="1" w:unhideWhenUsed="0" w:uiPriority="0" w:name="HTML Definition"/>
    <w:lsdException w:qFormat="1" w:unhideWhenUsed="0" w:uiPriority="0" w:name="HTML Keyboard"/>
    <w:lsdException w:qFormat="1" w:unhideWhenUsed="0" w:uiPriority="0" w:name="HTML Preformatted"/>
    <w:lsdException w:qFormat="1" w:unhideWhenUsed="0" w:uiPriority="0" w:name="HTML Sample"/>
    <w:lsdException w:qFormat="1" w:unhideWhenUsed="0" w:uiPriority="0" w:name="HTML Typewriter"/>
    <w:lsdException w:qFormat="1" w:unhideWhenUsed="0" w:uiPriority="0" w:name="HTML Variable"/>
    <w:lsdException w:qFormat="1" w:uiPriority="99" w:name="Normal Table"/>
    <w:lsdException w:unhideWhenUsed="0" w:uiPriority="0" w:semiHidden="0" w:name="annotation subject"/>
    <w:lsdException w:qFormat="1" w:unhideWhenUsed="0" w:uiPriority="0" w:name="Table Simple 1"/>
    <w:lsdException w:qFormat="1" w:unhideWhenUsed="0" w:uiPriority="0" w:name="Table Simple 2"/>
    <w:lsdException w:qFormat="1" w:unhideWhenUsed="0" w:uiPriority="0" w:name="Table Simple 3"/>
    <w:lsdException w:qFormat="1" w:unhideWhenUsed="0" w:uiPriority="0" w:name="Table Classic 1"/>
    <w:lsdException w:qFormat="1" w:unhideWhenUsed="0" w:uiPriority="0" w:name="Table Classic 2"/>
    <w:lsdException w:qFormat="1" w:unhideWhenUsed="0" w:uiPriority="0" w:name="Table Classic 3"/>
    <w:lsdException w:qFormat="1" w:unhideWhenUsed="0" w:uiPriority="0" w:name="Table Classic 4"/>
    <w:lsdException w:qFormat="1" w:unhideWhenUsed="0" w:uiPriority="0" w:name="Table Colorful 1"/>
    <w:lsdException w:qFormat="1" w:unhideWhenUsed="0" w:uiPriority="0" w:name="Table Colorful 2"/>
    <w:lsdException w:qFormat="1" w:unhideWhenUsed="0" w:uiPriority="0" w:name="Table Colorful 3"/>
    <w:lsdException w:qFormat="1" w:unhideWhenUsed="0" w:uiPriority="0" w:name="Table Columns 1"/>
    <w:lsdException w:qFormat="1" w:unhideWhenUsed="0" w:uiPriority="0" w:name="Table Columns 2"/>
    <w:lsdException w:qFormat="1" w:unhideWhenUsed="0" w:uiPriority="0" w:name="Table Columns 3"/>
    <w:lsdException w:qFormat="1" w:unhideWhenUsed="0" w:uiPriority="0" w:name="Table Columns 4"/>
    <w:lsdException w:qFormat="1" w:unhideWhenUsed="0" w:uiPriority="0" w:name="Table Columns 5"/>
    <w:lsdException w:qFormat="1" w:unhideWhenUsed="0" w:uiPriority="0" w:name="Table Grid 1"/>
    <w:lsdException w:qFormat="1" w:unhideWhenUsed="0" w:uiPriority="0" w:name="Table Grid 2"/>
    <w:lsdException w:qFormat="1" w:unhideWhenUsed="0" w:uiPriority="0" w:name="Table Grid 3"/>
    <w:lsdException w:qFormat="1" w:unhideWhenUsed="0" w:uiPriority="0" w:name="Table Grid 4"/>
    <w:lsdException w:qFormat="1" w:unhideWhenUsed="0" w:uiPriority="0" w:name="Table Grid 5"/>
    <w:lsdException w:qFormat="1" w:unhideWhenUsed="0" w:uiPriority="0" w:name="Table Grid 6"/>
    <w:lsdException w:qFormat="1" w:unhideWhenUsed="0" w:uiPriority="0" w:name="Table Grid 7"/>
    <w:lsdException w:qFormat="1" w:unhideWhenUsed="0" w:uiPriority="0" w:name="Table Grid 8"/>
    <w:lsdException w:qFormat="1" w:unhideWhenUsed="0" w:uiPriority="0" w:name="Table List 1"/>
    <w:lsdException w:qFormat="1" w:unhideWhenUsed="0" w:uiPriority="0" w:name="Table List 2"/>
    <w:lsdException w:qFormat="1" w:unhideWhenUsed="0" w:uiPriority="0" w:name="Table List 3"/>
    <w:lsdException w:qFormat="1" w:unhideWhenUsed="0" w:uiPriority="0" w:name="Table List 4"/>
    <w:lsdException w:qFormat="1" w:unhideWhenUsed="0" w:uiPriority="0" w:name="Table List 5"/>
    <w:lsdException w:qFormat="1" w:unhideWhenUsed="0" w:uiPriority="0" w:name="Table List 6"/>
    <w:lsdException w:qFormat="1" w:unhideWhenUsed="0" w:uiPriority="0" w:name="Table List 7"/>
    <w:lsdException w:qFormat="1" w:unhideWhenUsed="0" w:uiPriority="0" w:name="Table List 8"/>
    <w:lsdException w:qFormat="1" w:unhideWhenUsed="0" w:uiPriority="0" w:name="Table 3D effects 1"/>
    <w:lsdException w:qFormat="1" w:unhideWhenUsed="0" w:uiPriority="0" w:name="Table 3D effects 2"/>
    <w:lsdException w:qFormat="1" w:unhideWhenUsed="0" w:uiPriority="0" w:name="Table 3D effects 3"/>
    <w:lsdException w:qFormat="1" w:unhideWhenUsed="0" w:uiPriority="0" w:name="Table Contemporary"/>
    <w:lsdException w:qFormat="1" w:unhideWhenUsed="0" w:uiPriority="0" w:name="Table Elegant"/>
    <w:lsdException w:qFormat="1" w:unhideWhenUsed="0" w:uiPriority="0" w:name="Table Professional"/>
    <w:lsdException w:qFormat="1" w:unhideWhenUsed="0" w:uiPriority="0" w:name="Table Subtle 1"/>
    <w:lsdException w:qFormat="1" w:unhideWhenUsed="0" w:uiPriority="0" w:name="Table Subtle 2"/>
    <w:lsdException w:qFormat="1" w:unhideWhenUsed="0" w:uiPriority="0" w:name="Table Web 1"/>
    <w:lsdException w:qFormat="1" w:unhideWhenUsed="0" w:uiPriority="0" w:name="Table Web 2"/>
    <w:lsdException w:qFormat="1" w:unhideWhenUsed="0" w:uiPriority="0" w:name="Table Web 3"/>
    <w:lsdException w:unhideWhenUsed="0" w:uiPriority="0" w:semiHidden="0" w:name="Balloon Text"/>
    <w:lsdException w:qFormat="1" w:unhideWhenUsed="0" w:uiPriority="0" w:name="Table Grid"/>
    <w:lsdException w:qFormat="1" w:unhideWhenUsed="0"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snapToGrid w:val="0"/>
      <w:jc w:val="both"/>
    </w:pPr>
    <w:rPr>
      <w:rFonts w:ascii="Times New Roman" w:hAnsi="Times New Roman" w:eastAsia="宋体" w:cs="Times New Roman"/>
      <w:kern w:val="2"/>
      <w:sz w:val="21"/>
      <w:szCs w:val="21"/>
      <w:lang w:val="en-US" w:eastAsia="zh-CN" w:bidi="ar-SA"/>
    </w:rPr>
  </w:style>
  <w:style w:type="paragraph" w:styleId="2">
    <w:name w:val="heading 1"/>
    <w:basedOn w:val="1"/>
    <w:next w:val="1"/>
    <w:autoRedefine/>
    <w:qFormat/>
    <w:uiPriority w:val="0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autoRedefine/>
    <w:qFormat/>
    <w:uiPriority w:val="0"/>
    <w:pPr>
      <w:keepNext/>
      <w:keepLines/>
      <w:spacing w:before="260" w:after="260" w:line="416" w:lineRule="auto"/>
      <w:outlineLvl w:val="1"/>
    </w:pPr>
    <w:rPr>
      <w:rFonts w:ascii="Arial" w:hAnsi="Arial" w:eastAsia="黑体"/>
      <w:b/>
      <w:bCs/>
      <w:sz w:val="32"/>
      <w:szCs w:val="32"/>
    </w:rPr>
  </w:style>
  <w:style w:type="paragraph" w:styleId="4">
    <w:name w:val="heading 3"/>
    <w:basedOn w:val="1"/>
    <w:next w:val="1"/>
    <w:autoRedefine/>
    <w:qFormat/>
    <w:uiPriority w:val="0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5">
    <w:name w:val="heading 4"/>
    <w:basedOn w:val="1"/>
    <w:next w:val="1"/>
    <w:autoRedefine/>
    <w:qFormat/>
    <w:uiPriority w:val="0"/>
    <w:pPr>
      <w:keepNext/>
      <w:keepLines/>
      <w:spacing w:before="280" w:after="290" w:line="376" w:lineRule="auto"/>
      <w:outlineLvl w:val="3"/>
    </w:pPr>
    <w:rPr>
      <w:rFonts w:ascii="Arial" w:hAnsi="Arial" w:eastAsia="黑体"/>
      <w:b/>
      <w:bCs/>
      <w:sz w:val="28"/>
      <w:szCs w:val="28"/>
    </w:rPr>
  </w:style>
  <w:style w:type="paragraph" w:styleId="6">
    <w:name w:val="heading 5"/>
    <w:basedOn w:val="1"/>
    <w:next w:val="1"/>
    <w:autoRedefine/>
    <w:qFormat/>
    <w:uiPriority w:val="0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7">
    <w:name w:val="heading 6"/>
    <w:basedOn w:val="1"/>
    <w:next w:val="1"/>
    <w:autoRedefine/>
    <w:qFormat/>
    <w:uiPriority w:val="0"/>
    <w:pPr>
      <w:keepNext/>
      <w:keepLines/>
      <w:spacing w:before="240" w:after="64" w:line="320" w:lineRule="auto"/>
      <w:outlineLvl w:val="5"/>
    </w:pPr>
    <w:rPr>
      <w:rFonts w:ascii="Arial" w:hAnsi="Arial" w:eastAsia="黑体"/>
      <w:b/>
      <w:bCs/>
      <w:sz w:val="24"/>
      <w:szCs w:val="24"/>
    </w:rPr>
  </w:style>
  <w:style w:type="paragraph" w:styleId="8">
    <w:name w:val="heading 7"/>
    <w:basedOn w:val="1"/>
    <w:next w:val="1"/>
    <w:autoRedefine/>
    <w:qFormat/>
    <w:uiPriority w:val="0"/>
    <w:pPr>
      <w:keepNext/>
      <w:keepLines/>
      <w:spacing w:before="240" w:after="64" w:line="320" w:lineRule="auto"/>
      <w:outlineLvl w:val="6"/>
    </w:pPr>
    <w:rPr>
      <w:b/>
      <w:bCs/>
      <w:sz w:val="24"/>
      <w:szCs w:val="24"/>
    </w:rPr>
  </w:style>
  <w:style w:type="paragraph" w:styleId="9">
    <w:name w:val="heading 8"/>
    <w:basedOn w:val="1"/>
    <w:next w:val="1"/>
    <w:autoRedefine/>
    <w:qFormat/>
    <w:uiPriority w:val="0"/>
    <w:pPr>
      <w:keepNext/>
      <w:keepLines/>
      <w:spacing w:before="240" w:after="64" w:line="320" w:lineRule="auto"/>
      <w:outlineLvl w:val="7"/>
    </w:pPr>
    <w:rPr>
      <w:rFonts w:ascii="Arial" w:hAnsi="Arial" w:eastAsia="黑体"/>
      <w:sz w:val="24"/>
      <w:szCs w:val="24"/>
    </w:rPr>
  </w:style>
  <w:style w:type="paragraph" w:styleId="10">
    <w:name w:val="heading 9"/>
    <w:basedOn w:val="1"/>
    <w:next w:val="1"/>
    <w:autoRedefine/>
    <w:qFormat/>
    <w:uiPriority w:val="0"/>
    <w:pPr>
      <w:keepNext/>
      <w:keepLines/>
      <w:spacing w:before="240" w:after="64" w:line="320" w:lineRule="auto"/>
      <w:outlineLvl w:val="8"/>
    </w:pPr>
    <w:rPr>
      <w:rFonts w:ascii="Arial" w:hAnsi="Arial" w:eastAsia="黑体"/>
    </w:rPr>
  </w:style>
  <w:style w:type="character" w:default="1" w:styleId="105">
    <w:name w:val="Default Paragraph Font"/>
    <w:autoRedefine/>
    <w:semiHidden/>
    <w:unhideWhenUsed/>
    <w:qFormat/>
    <w:uiPriority w:val="1"/>
  </w:style>
  <w:style w:type="table" w:default="1" w:styleId="60">
    <w:name w:val="Normal Table"/>
    <w:autoRedefine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List 3"/>
    <w:basedOn w:val="1"/>
    <w:autoRedefine/>
    <w:semiHidden/>
    <w:qFormat/>
    <w:uiPriority w:val="0"/>
    <w:pPr>
      <w:ind w:left="100" w:leftChars="400" w:hanging="200" w:hangingChars="200"/>
    </w:pPr>
  </w:style>
  <w:style w:type="paragraph" w:styleId="12">
    <w:name w:val="List Number 2"/>
    <w:basedOn w:val="1"/>
    <w:autoRedefine/>
    <w:semiHidden/>
    <w:qFormat/>
    <w:uiPriority w:val="0"/>
    <w:pPr>
      <w:numPr>
        <w:ilvl w:val="0"/>
        <w:numId w:val="1"/>
      </w:numPr>
    </w:pPr>
  </w:style>
  <w:style w:type="paragraph" w:styleId="13">
    <w:name w:val="Note Heading"/>
    <w:basedOn w:val="1"/>
    <w:next w:val="1"/>
    <w:autoRedefine/>
    <w:semiHidden/>
    <w:qFormat/>
    <w:uiPriority w:val="0"/>
    <w:pPr>
      <w:jc w:val="center"/>
    </w:pPr>
  </w:style>
  <w:style w:type="paragraph" w:styleId="14">
    <w:name w:val="List Bullet 4"/>
    <w:basedOn w:val="1"/>
    <w:autoRedefine/>
    <w:semiHidden/>
    <w:qFormat/>
    <w:uiPriority w:val="0"/>
    <w:pPr>
      <w:numPr>
        <w:ilvl w:val="0"/>
        <w:numId w:val="2"/>
      </w:numPr>
    </w:pPr>
  </w:style>
  <w:style w:type="paragraph" w:styleId="15">
    <w:name w:val="E-mail Signature"/>
    <w:basedOn w:val="1"/>
    <w:autoRedefine/>
    <w:semiHidden/>
    <w:qFormat/>
    <w:uiPriority w:val="0"/>
  </w:style>
  <w:style w:type="paragraph" w:styleId="16">
    <w:name w:val="List Number"/>
    <w:basedOn w:val="1"/>
    <w:autoRedefine/>
    <w:semiHidden/>
    <w:qFormat/>
    <w:uiPriority w:val="0"/>
    <w:pPr>
      <w:numPr>
        <w:ilvl w:val="0"/>
        <w:numId w:val="3"/>
      </w:numPr>
    </w:pPr>
  </w:style>
  <w:style w:type="paragraph" w:styleId="17">
    <w:name w:val="Normal Indent"/>
    <w:basedOn w:val="1"/>
    <w:autoRedefine/>
    <w:semiHidden/>
    <w:qFormat/>
    <w:uiPriority w:val="0"/>
    <w:pPr>
      <w:ind w:firstLine="420" w:firstLineChars="200"/>
    </w:pPr>
  </w:style>
  <w:style w:type="paragraph" w:styleId="18">
    <w:name w:val="List Bullet"/>
    <w:basedOn w:val="1"/>
    <w:autoRedefine/>
    <w:semiHidden/>
    <w:qFormat/>
    <w:uiPriority w:val="0"/>
    <w:pPr>
      <w:numPr>
        <w:ilvl w:val="0"/>
        <w:numId w:val="4"/>
      </w:numPr>
    </w:pPr>
  </w:style>
  <w:style w:type="paragraph" w:styleId="19">
    <w:name w:val="envelope address"/>
    <w:basedOn w:val="1"/>
    <w:autoRedefine/>
    <w:semiHidden/>
    <w:qFormat/>
    <w:uiPriority w:val="0"/>
    <w:pPr>
      <w:framePr w:w="7920" w:h="1980" w:hRule="exact" w:hSpace="180" w:wrap="auto" w:vAnchor="margin" w:hAnchor="page" w:xAlign="center" w:yAlign="bottom"/>
      <w:ind w:left="100" w:leftChars="1400"/>
    </w:pPr>
    <w:rPr>
      <w:rFonts w:ascii="Arial" w:hAnsi="Arial" w:cs="Arial"/>
      <w:sz w:val="24"/>
      <w:szCs w:val="24"/>
    </w:rPr>
  </w:style>
  <w:style w:type="paragraph" w:styleId="20">
    <w:name w:val="Salutation"/>
    <w:basedOn w:val="1"/>
    <w:next w:val="1"/>
    <w:autoRedefine/>
    <w:semiHidden/>
    <w:qFormat/>
    <w:uiPriority w:val="0"/>
  </w:style>
  <w:style w:type="paragraph" w:styleId="21">
    <w:name w:val="Body Text 3"/>
    <w:basedOn w:val="1"/>
    <w:autoRedefine/>
    <w:semiHidden/>
    <w:qFormat/>
    <w:uiPriority w:val="0"/>
    <w:pPr>
      <w:spacing w:after="120"/>
    </w:pPr>
    <w:rPr>
      <w:sz w:val="16"/>
      <w:szCs w:val="16"/>
    </w:rPr>
  </w:style>
  <w:style w:type="paragraph" w:styleId="22">
    <w:name w:val="Closing"/>
    <w:basedOn w:val="1"/>
    <w:autoRedefine/>
    <w:semiHidden/>
    <w:qFormat/>
    <w:uiPriority w:val="0"/>
    <w:pPr>
      <w:ind w:left="100" w:leftChars="2100"/>
    </w:pPr>
  </w:style>
  <w:style w:type="paragraph" w:styleId="23">
    <w:name w:val="List Bullet 3"/>
    <w:basedOn w:val="1"/>
    <w:autoRedefine/>
    <w:semiHidden/>
    <w:qFormat/>
    <w:uiPriority w:val="0"/>
    <w:pPr>
      <w:numPr>
        <w:ilvl w:val="0"/>
        <w:numId w:val="5"/>
      </w:numPr>
    </w:pPr>
  </w:style>
  <w:style w:type="paragraph" w:styleId="24">
    <w:name w:val="Body Text"/>
    <w:basedOn w:val="1"/>
    <w:autoRedefine/>
    <w:semiHidden/>
    <w:qFormat/>
    <w:uiPriority w:val="0"/>
    <w:pPr>
      <w:spacing w:after="120"/>
    </w:pPr>
  </w:style>
  <w:style w:type="paragraph" w:styleId="25">
    <w:name w:val="Body Text Indent"/>
    <w:basedOn w:val="1"/>
    <w:autoRedefine/>
    <w:semiHidden/>
    <w:qFormat/>
    <w:uiPriority w:val="0"/>
    <w:pPr>
      <w:spacing w:after="120"/>
      <w:ind w:left="420" w:leftChars="200"/>
    </w:pPr>
  </w:style>
  <w:style w:type="paragraph" w:styleId="26">
    <w:name w:val="List Number 3"/>
    <w:basedOn w:val="1"/>
    <w:autoRedefine/>
    <w:semiHidden/>
    <w:qFormat/>
    <w:uiPriority w:val="0"/>
    <w:pPr>
      <w:numPr>
        <w:ilvl w:val="0"/>
        <w:numId w:val="6"/>
      </w:numPr>
    </w:pPr>
  </w:style>
  <w:style w:type="paragraph" w:styleId="27">
    <w:name w:val="List 2"/>
    <w:basedOn w:val="1"/>
    <w:autoRedefine/>
    <w:semiHidden/>
    <w:qFormat/>
    <w:uiPriority w:val="0"/>
    <w:pPr>
      <w:ind w:left="100" w:leftChars="200" w:hanging="200" w:hangingChars="200"/>
    </w:pPr>
  </w:style>
  <w:style w:type="paragraph" w:styleId="28">
    <w:name w:val="List Continue"/>
    <w:basedOn w:val="1"/>
    <w:autoRedefine/>
    <w:semiHidden/>
    <w:qFormat/>
    <w:uiPriority w:val="0"/>
    <w:pPr>
      <w:spacing w:after="120"/>
      <w:ind w:left="420" w:leftChars="200"/>
    </w:pPr>
  </w:style>
  <w:style w:type="paragraph" w:styleId="29">
    <w:name w:val="Block Text"/>
    <w:basedOn w:val="1"/>
    <w:autoRedefine/>
    <w:semiHidden/>
    <w:qFormat/>
    <w:uiPriority w:val="0"/>
    <w:pPr>
      <w:spacing w:after="120"/>
      <w:ind w:left="1440" w:leftChars="700" w:right="1440" w:rightChars="700"/>
    </w:pPr>
  </w:style>
  <w:style w:type="paragraph" w:styleId="30">
    <w:name w:val="List Bullet 2"/>
    <w:basedOn w:val="1"/>
    <w:autoRedefine/>
    <w:semiHidden/>
    <w:qFormat/>
    <w:uiPriority w:val="0"/>
    <w:pPr>
      <w:numPr>
        <w:ilvl w:val="0"/>
        <w:numId w:val="7"/>
      </w:numPr>
    </w:pPr>
  </w:style>
  <w:style w:type="paragraph" w:styleId="31">
    <w:name w:val="HTML Address"/>
    <w:basedOn w:val="1"/>
    <w:autoRedefine/>
    <w:semiHidden/>
    <w:qFormat/>
    <w:uiPriority w:val="0"/>
    <w:rPr>
      <w:i/>
      <w:iCs/>
    </w:rPr>
  </w:style>
  <w:style w:type="paragraph" w:styleId="32">
    <w:name w:val="Plain Text"/>
    <w:basedOn w:val="1"/>
    <w:autoRedefine/>
    <w:semiHidden/>
    <w:qFormat/>
    <w:uiPriority w:val="0"/>
    <w:rPr>
      <w:rFonts w:ascii="宋体" w:hAnsi="Courier New" w:cs="Courier New"/>
    </w:rPr>
  </w:style>
  <w:style w:type="paragraph" w:styleId="33">
    <w:name w:val="List Bullet 5"/>
    <w:basedOn w:val="1"/>
    <w:autoRedefine/>
    <w:semiHidden/>
    <w:qFormat/>
    <w:uiPriority w:val="0"/>
    <w:pPr>
      <w:numPr>
        <w:ilvl w:val="0"/>
        <w:numId w:val="8"/>
      </w:numPr>
    </w:pPr>
  </w:style>
  <w:style w:type="paragraph" w:styleId="34">
    <w:name w:val="List Number 4"/>
    <w:basedOn w:val="1"/>
    <w:autoRedefine/>
    <w:semiHidden/>
    <w:qFormat/>
    <w:uiPriority w:val="0"/>
    <w:pPr>
      <w:numPr>
        <w:ilvl w:val="0"/>
        <w:numId w:val="9"/>
      </w:numPr>
    </w:pPr>
  </w:style>
  <w:style w:type="paragraph" w:styleId="35">
    <w:name w:val="Date"/>
    <w:basedOn w:val="1"/>
    <w:next w:val="1"/>
    <w:autoRedefine/>
    <w:semiHidden/>
    <w:qFormat/>
    <w:uiPriority w:val="0"/>
    <w:pPr>
      <w:ind w:left="100" w:leftChars="2500"/>
    </w:pPr>
  </w:style>
  <w:style w:type="paragraph" w:styleId="36">
    <w:name w:val="Body Text Indent 2"/>
    <w:basedOn w:val="1"/>
    <w:autoRedefine/>
    <w:semiHidden/>
    <w:qFormat/>
    <w:uiPriority w:val="0"/>
    <w:pPr>
      <w:spacing w:after="120" w:line="480" w:lineRule="auto"/>
      <w:ind w:left="420" w:leftChars="200"/>
    </w:pPr>
  </w:style>
  <w:style w:type="paragraph" w:styleId="37">
    <w:name w:val="List Continue 5"/>
    <w:basedOn w:val="1"/>
    <w:autoRedefine/>
    <w:semiHidden/>
    <w:qFormat/>
    <w:uiPriority w:val="0"/>
    <w:pPr>
      <w:spacing w:after="120"/>
      <w:ind w:left="2100" w:leftChars="1000"/>
    </w:pPr>
  </w:style>
  <w:style w:type="paragraph" w:styleId="38">
    <w:name w:val="footer"/>
    <w:basedOn w:val="1"/>
    <w:autoRedefine/>
    <w:semiHidden/>
    <w:qFormat/>
    <w:uiPriority w:val="0"/>
    <w:pPr>
      <w:tabs>
        <w:tab w:val="center" w:pos="4153"/>
        <w:tab w:val="right" w:pos="8306"/>
      </w:tabs>
      <w:jc w:val="left"/>
    </w:pPr>
    <w:rPr>
      <w:sz w:val="18"/>
      <w:szCs w:val="18"/>
    </w:rPr>
  </w:style>
  <w:style w:type="paragraph" w:styleId="39">
    <w:name w:val="envelope return"/>
    <w:basedOn w:val="1"/>
    <w:autoRedefine/>
    <w:semiHidden/>
    <w:qFormat/>
    <w:uiPriority w:val="0"/>
    <w:rPr>
      <w:rFonts w:ascii="Arial" w:hAnsi="Arial" w:cs="Arial"/>
    </w:rPr>
  </w:style>
  <w:style w:type="paragraph" w:styleId="40">
    <w:name w:val="header"/>
    <w:basedOn w:val="1"/>
    <w:autoRedefine/>
    <w:semiHidden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jc w:val="center"/>
    </w:pPr>
    <w:rPr>
      <w:sz w:val="18"/>
      <w:szCs w:val="18"/>
    </w:rPr>
  </w:style>
  <w:style w:type="paragraph" w:styleId="41">
    <w:name w:val="Signature"/>
    <w:basedOn w:val="1"/>
    <w:autoRedefine/>
    <w:semiHidden/>
    <w:qFormat/>
    <w:uiPriority w:val="0"/>
    <w:pPr>
      <w:ind w:left="100" w:leftChars="2100"/>
    </w:pPr>
  </w:style>
  <w:style w:type="paragraph" w:styleId="42">
    <w:name w:val="toc 1"/>
    <w:next w:val="1"/>
    <w:autoRedefine/>
    <w:qFormat/>
    <w:uiPriority w:val="0"/>
    <w:pPr>
      <w:tabs>
        <w:tab w:val="right" w:leader="dot" w:pos="8296"/>
      </w:tabs>
      <w:snapToGrid w:val="0"/>
      <w:spacing w:before="100" w:beforeLines="100" w:line="336" w:lineRule="auto"/>
      <w:jc w:val="both"/>
    </w:pPr>
    <w:rPr>
      <w:rFonts w:ascii="Times New Roman" w:hAnsi="Times New Roman" w:eastAsia="方正小标宋简体" w:cs="Times New Roman"/>
      <w:kern w:val="2"/>
      <w:sz w:val="26"/>
      <w:szCs w:val="21"/>
      <w:lang w:val="en-US" w:eastAsia="zh-CN" w:bidi="ar-SA"/>
    </w:rPr>
  </w:style>
  <w:style w:type="paragraph" w:styleId="43">
    <w:name w:val="List Continue 4"/>
    <w:basedOn w:val="1"/>
    <w:autoRedefine/>
    <w:semiHidden/>
    <w:qFormat/>
    <w:uiPriority w:val="0"/>
    <w:pPr>
      <w:spacing w:after="120"/>
      <w:ind w:left="1680" w:leftChars="800"/>
    </w:pPr>
  </w:style>
  <w:style w:type="paragraph" w:styleId="44">
    <w:name w:val="Subtitle"/>
    <w:basedOn w:val="1"/>
    <w:autoRedefine/>
    <w:qFormat/>
    <w:uiPriority w:val="0"/>
    <w:pPr>
      <w:spacing w:before="240" w:after="60" w:line="312" w:lineRule="auto"/>
      <w:jc w:val="center"/>
      <w:outlineLvl w:val="1"/>
    </w:pPr>
    <w:rPr>
      <w:rFonts w:ascii="Arial" w:hAnsi="Arial" w:cs="Arial"/>
      <w:b/>
      <w:bCs/>
      <w:kern w:val="28"/>
      <w:sz w:val="32"/>
      <w:szCs w:val="32"/>
    </w:rPr>
  </w:style>
  <w:style w:type="paragraph" w:styleId="45">
    <w:name w:val="List Number 5"/>
    <w:basedOn w:val="1"/>
    <w:autoRedefine/>
    <w:semiHidden/>
    <w:qFormat/>
    <w:uiPriority w:val="0"/>
    <w:pPr>
      <w:numPr>
        <w:ilvl w:val="0"/>
        <w:numId w:val="10"/>
      </w:numPr>
    </w:pPr>
  </w:style>
  <w:style w:type="paragraph" w:styleId="46">
    <w:name w:val="List"/>
    <w:basedOn w:val="1"/>
    <w:autoRedefine/>
    <w:semiHidden/>
    <w:qFormat/>
    <w:uiPriority w:val="0"/>
    <w:pPr>
      <w:ind w:left="200" w:hanging="200" w:hangingChars="200"/>
    </w:pPr>
  </w:style>
  <w:style w:type="paragraph" w:styleId="47">
    <w:name w:val="List 5"/>
    <w:basedOn w:val="1"/>
    <w:autoRedefine/>
    <w:semiHidden/>
    <w:qFormat/>
    <w:uiPriority w:val="0"/>
    <w:pPr>
      <w:ind w:left="100" w:leftChars="800" w:hanging="200" w:hangingChars="200"/>
    </w:pPr>
  </w:style>
  <w:style w:type="paragraph" w:styleId="48">
    <w:name w:val="Body Text Indent 3"/>
    <w:basedOn w:val="1"/>
    <w:autoRedefine/>
    <w:semiHidden/>
    <w:qFormat/>
    <w:uiPriority w:val="0"/>
    <w:pPr>
      <w:spacing w:after="120"/>
      <w:ind w:left="420" w:leftChars="200"/>
    </w:pPr>
    <w:rPr>
      <w:sz w:val="16"/>
      <w:szCs w:val="16"/>
    </w:rPr>
  </w:style>
  <w:style w:type="paragraph" w:styleId="49">
    <w:name w:val="toc 2"/>
    <w:next w:val="1"/>
    <w:autoRedefine/>
    <w:qFormat/>
    <w:uiPriority w:val="0"/>
    <w:pPr>
      <w:snapToGrid w:val="0"/>
      <w:spacing w:line="360" w:lineRule="auto"/>
      <w:ind w:left="175" w:leftChars="175"/>
      <w:jc w:val="both"/>
    </w:pPr>
    <w:rPr>
      <w:rFonts w:ascii="Times New Roman" w:hAnsi="Times New Roman" w:eastAsia="宋体" w:cs="Times New Roman"/>
      <w:kern w:val="2"/>
      <w:sz w:val="26"/>
      <w:szCs w:val="21"/>
      <w:lang w:val="en-US" w:eastAsia="zh-CN" w:bidi="ar-SA"/>
    </w:rPr>
  </w:style>
  <w:style w:type="paragraph" w:styleId="50">
    <w:name w:val="Body Text 2"/>
    <w:basedOn w:val="1"/>
    <w:autoRedefine/>
    <w:semiHidden/>
    <w:qFormat/>
    <w:uiPriority w:val="0"/>
    <w:pPr>
      <w:spacing w:after="120" w:line="480" w:lineRule="auto"/>
    </w:pPr>
  </w:style>
  <w:style w:type="paragraph" w:styleId="51">
    <w:name w:val="List 4"/>
    <w:basedOn w:val="1"/>
    <w:autoRedefine/>
    <w:semiHidden/>
    <w:qFormat/>
    <w:uiPriority w:val="0"/>
    <w:pPr>
      <w:ind w:left="100" w:leftChars="600" w:hanging="200" w:hangingChars="200"/>
    </w:pPr>
  </w:style>
  <w:style w:type="paragraph" w:styleId="52">
    <w:name w:val="List Continue 2"/>
    <w:basedOn w:val="1"/>
    <w:autoRedefine/>
    <w:semiHidden/>
    <w:qFormat/>
    <w:uiPriority w:val="0"/>
    <w:pPr>
      <w:spacing w:after="120"/>
      <w:ind w:left="840" w:leftChars="400"/>
    </w:pPr>
  </w:style>
  <w:style w:type="paragraph" w:styleId="53">
    <w:name w:val="Message Header"/>
    <w:basedOn w:val="1"/>
    <w:autoRedefine/>
    <w:semiHidden/>
    <w:qFormat/>
    <w:uiPriority w:val="0"/>
    <w:pPr>
      <w:pBdr>
        <w:top w:val="single" w:color="auto" w:sz="6" w:space="1"/>
        <w:left w:val="single" w:color="auto" w:sz="6" w:space="1"/>
        <w:bottom w:val="single" w:color="auto" w:sz="6" w:space="1"/>
        <w:right w:val="single" w:color="auto" w:sz="6" w:space="1"/>
      </w:pBdr>
      <w:shd w:val="pct20" w:color="auto" w:fill="auto"/>
      <w:ind w:left="1080" w:leftChars="500" w:hanging="1080" w:hangingChars="500"/>
    </w:pPr>
    <w:rPr>
      <w:rFonts w:ascii="Arial" w:hAnsi="Arial" w:cs="Arial"/>
      <w:sz w:val="24"/>
      <w:szCs w:val="24"/>
    </w:rPr>
  </w:style>
  <w:style w:type="paragraph" w:styleId="54">
    <w:name w:val="HTML Preformatted"/>
    <w:basedOn w:val="1"/>
    <w:autoRedefine/>
    <w:semiHidden/>
    <w:qFormat/>
    <w:uiPriority w:val="0"/>
    <w:rPr>
      <w:rFonts w:ascii="Courier New" w:hAnsi="Courier New" w:cs="Courier New"/>
      <w:sz w:val="20"/>
      <w:szCs w:val="20"/>
    </w:rPr>
  </w:style>
  <w:style w:type="paragraph" w:styleId="55">
    <w:name w:val="Normal (Web)"/>
    <w:basedOn w:val="1"/>
    <w:autoRedefine/>
    <w:semiHidden/>
    <w:qFormat/>
    <w:uiPriority w:val="0"/>
    <w:rPr>
      <w:sz w:val="24"/>
      <w:szCs w:val="24"/>
    </w:rPr>
  </w:style>
  <w:style w:type="paragraph" w:styleId="56">
    <w:name w:val="List Continue 3"/>
    <w:basedOn w:val="1"/>
    <w:autoRedefine/>
    <w:semiHidden/>
    <w:qFormat/>
    <w:uiPriority w:val="0"/>
    <w:pPr>
      <w:spacing w:after="120"/>
      <w:ind w:left="1260" w:leftChars="600"/>
    </w:pPr>
  </w:style>
  <w:style w:type="paragraph" w:styleId="57">
    <w:name w:val="Title"/>
    <w:autoRedefine/>
    <w:qFormat/>
    <w:uiPriority w:val="0"/>
    <w:pPr>
      <w:snapToGrid w:val="0"/>
      <w:spacing w:before="50" w:beforeLines="50" w:line="360" w:lineRule="auto"/>
      <w:jc w:val="center"/>
      <w:outlineLvl w:val="0"/>
    </w:pPr>
    <w:rPr>
      <w:rFonts w:ascii="Times New Roman" w:hAnsi="Times New Roman" w:eastAsia="方正小标宋简体" w:cs="Arial"/>
      <w:bCs/>
      <w:kern w:val="2"/>
      <w:sz w:val="28"/>
      <w:szCs w:val="28"/>
      <w:lang w:val="en-US" w:eastAsia="zh-CN" w:bidi="ar-SA"/>
    </w:rPr>
  </w:style>
  <w:style w:type="paragraph" w:styleId="58">
    <w:name w:val="Body Text First Indent"/>
    <w:basedOn w:val="24"/>
    <w:autoRedefine/>
    <w:semiHidden/>
    <w:qFormat/>
    <w:uiPriority w:val="0"/>
    <w:pPr>
      <w:ind w:firstLine="420" w:firstLineChars="100"/>
    </w:pPr>
  </w:style>
  <w:style w:type="paragraph" w:styleId="59">
    <w:name w:val="Body Text First Indent 2"/>
    <w:basedOn w:val="25"/>
    <w:autoRedefine/>
    <w:semiHidden/>
    <w:qFormat/>
    <w:uiPriority w:val="0"/>
    <w:pPr>
      <w:ind w:firstLine="420" w:firstLineChars="200"/>
    </w:pPr>
  </w:style>
  <w:style w:type="table" w:styleId="61">
    <w:name w:val="Table Grid"/>
    <w:basedOn w:val="60"/>
    <w:autoRedefine/>
    <w:semiHidden/>
    <w:qFormat/>
    <w:uiPriority w:val="0"/>
    <w:pPr>
      <w:widowControl w:val="0"/>
      <w:snapToGrid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styleId="62">
    <w:name w:val="Table Theme"/>
    <w:basedOn w:val="60"/>
    <w:autoRedefine/>
    <w:semiHidden/>
    <w:qFormat/>
    <w:uiPriority w:val="0"/>
    <w:pPr>
      <w:widowControl w:val="0"/>
      <w:snapToGrid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styleId="63">
    <w:name w:val="Table Colorful 1"/>
    <w:basedOn w:val="60"/>
    <w:autoRedefine/>
    <w:semiHidden/>
    <w:qFormat/>
    <w:uiPriority w:val="0"/>
    <w:pPr>
      <w:widowControl w:val="0"/>
      <w:snapToGrid w:val="0"/>
      <w:jc w:val="both"/>
    </w:pPr>
    <w:rPr>
      <w:color w:val="FFFFFF"/>
    </w:rPr>
    <w:tblPr>
      <w:tblBorders>
        <w:top w:val="single" w:color="008080" w:sz="12" w:space="0"/>
        <w:left w:val="single" w:color="008080" w:sz="12" w:space="0"/>
        <w:bottom w:val="single" w:color="008080" w:sz="12" w:space="0"/>
        <w:right w:val="single" w:color="008080" w:sz="12" w:space="0"/>
        <w:insideH w:val="single" w:color="00FFFF" w:sz="6" w:space="0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solid" w:color="000080" w:fill="FFFFFF"/>
      </w:tcPr>
    </w:tblStylePr>
    <w:tblStylePr w:type="nwCell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</w:style>
  <w:style w:type="table" w:styleId="64">
    <w:name w:val="Table Colorful 2"/>
    <w:basedOn w:val="60"/>
    <w:autoRedefine/>
    <w:semiHidden/>
    <w:qFormat/>
    <w:uiPriority w:val="0"/>
    <w:pPr>
      <w:widowControl w:val="0"/>
      <w:snapToGrid w:val="0"/>
      <w:jc w:val="both"/>
    </w:pPr>
    <w:tblPr>
      <w:tblBorders>
        <w:bottom w:val="single" w:color="000000" w:sz="12" w:space="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top w:val="nil"/>
          <w:left w:val="nil"/>
          <w:bottom w:val="single" w:color="000000" w:sz="12" w:space="0"/>
          <w:right w:val="nil"/>
          <w:insideH w:val="nil"/>
          <w:insideV w:val="nil"/>
          <w:tl2br w:val="nil"/>
          <w:tr2bl w:val="nil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lastCol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</w:style>
  <w:style w:type="table" w:styleId="65">
    <w:name w:val="Table Colorful 3"/>
    <w:basedOn w:val="60"/>
    <w:autoRedefine/>
    <w:semiHidden/>
    <w:qFormat/>
    <w:uiPriority w:val="0"/>
    <w:pPr>
      <w:widowControl w:val="0"/>
      <w:snapToGrid w:val="0"/>
      <w:jc w:val="both"/>
    </w:pPr>
    <w:tblPr>
      <w:tblBorders>
        <w:top w:val="single" w:color="000000" w:sz="18" w:space="0"/>
        <w:left w:val="single" w:color="000000" w:sz="18" w:space="0"/>
        <w:bottom w:val="single" w:color="000000" w:sz="18" w:space="0"/>
        <w:right w:val="single" w:color="000000" w:sz="18" w:space="0"/>
        <w:insideH w:val="single" w:color="C0C0C0" w:sz="6" w:space="0"/>
      </w:tblBorders>
    </w:tblPr>
    <w:tcPr>
      <w:shd w:val="pct25" w:color="008080" w:fill="FFFFFF"/>
    </w:tcPr>
    <w:tblStylePr w:type="firstRow">
      <w:tblPr/>
      <w:tcPr>
        <w:tcBorders>
          <w:top w:val="nil"/>
          <w:left w:val="nil"/>
          <w:bottom w:val="single" w:color="000000" w:sz="6" w:space="0"/>
          <w:right w:val="nil"/>
          <w:insideH w:val="nil"/>
          <w:insideV w:val="nil"/>
          <w:tl2br w:val="nil"/>
          <w:tr2bl w:val="nil"/>
        </w:tcBorders>
        <w:shd w:val="solid" w:color="008080" w:fill="FFFFFF"/>
      </w:tcPr>
    </w:tblStylePr>
    <w:tblStylePr w:type="firstCol">
      <w:tblPr/>
      <w:tcPr>
        <w:tcBorders>
          <w:top w:val="nil"/>
          <w:left w:val="single" w:color="000000" w:sz="36" w:space="0"/>
          <w:bottom w:val="nil"/>
          <w:right w:val="single" w:color="000000" w:sz="6" w:space="0"/>
          <w:insideH w:val="nil"/>
          <w:insideV w:val="nil"/>
          <w:tl2br w:val="nil"/>
          <w:tr2bl w:val="nil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solid" w:color="000000" w:fill="FFFFFF"/>
      </w:tcPr>
    </w:tblStylePr>
  </w:style>
  <w:style w:type="table" w:styleId="66">
    <w:name w:val="Table Elegant"/>
    <w:basedOn w:val="60"/>
    <w:autoRedefine/>
    <w:semiHidden/>
    <w:qFormat/>
    <w:uiPriority w:val="0"/>
    <w:pPr>
      <w:widowControl w:val="0"/>
      <w:snapToGrid w:val="0"/>
      <w:jc w:val="both"/>
    </w:pPr>
    <w:tblPr>
      <w:tblBorders>
        <w:top w:val="double" w:color="000000" w:sz="6" w:space="0"/>
        <w:left w:val="double" w:color="000000" w:sz="6" w:space="0"/>
        <w:bottom w:val="double" w:color="000000" w:sz="6" w:space="0"/>
        <w:right w:val="double" w:color="000000" w:sz="6" w:space="0"/>
        <w:insideH w:val="single" w:color="000000" w:sz="6" w:space="0"/>
        <w:insideV w:val="single" w:color="000000" w:sz="6" w:space="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</w:style>
  <w:style w:type="table" w:styleId="67">
    <w:name w:val="Table Classic 1"/>
    <w:basedOn w:val="60"/>
    <w:autoRedefine/>
    <w:semiHidden/>
    <w:qFormat/>
    <w:uiPriority w:val="0"/>
    <w:pPr>
      <w:widowControl w:val="0"/>
      <w:snapToGrid w:val="0"/>
      <w:jc w:val="both"/>
    </w:pPr>
    <w:tblPr>
      <w:tblBorders>
        <w:top w:val="single" w:color="000000" w:sz="12" w:space="0"/>
        <w:bottom w:val="single" w:color="000000" w:sz="12" w:space="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top w:val="nil"/>
          <w:left w:val="nil"/>
          <w:bottom w:val="single" w:color="000000" w:sz="6" w:space="0"/>
          <w:right w:val="nil"/>
          <w:insideH w:val="nil"/>
          <w:insideV w:val="nil"/>
          <w:tl2br w:val="nil"/>
          <w:tr2bl w:val="nil"/>
        </w:tcBorders>
      </w:tcPr>
    </w:tblStylePr>
    <w:tblStylePr w:type="lastRow">
      <w:rPr>
        <w:color w:val="auto"/>
      </w:rPr>
      <w:tblPr/>
      <w:tcPr>
        <w:tcBorders>
          <w:top w:val="single" w:color="000000" w:sz="6" w:space="0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firstCol">
      <w:tblPr/>
      <w:tcPr>
        <w:tcBorders>
          <w:top w:val="nil"/>
          <w:left w:val="nil"/>
          <w:bottom w:val="nil"/>
          <w:right w:val="single" w:color="000000" w:sz="6" w:space="0"/>
          <w:insideH w:val="nil"/>
          <w:insideV w:val="nil"/>
          <w:tl2br w:val="nil"/>
          <w:tr2bl w:val="nil"/>
        </w:tcBorders>
      </w:tcPr>
    </w:tblStylePr>
    <w:tblStylePr w:type="neCell">
      <w:rPr>
        <w:b/>
        <w:bCs/>
        <w:i w:val="0"/>
        <w:iCs w:val="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swCell">
      <w:rPr>
        <w:b/>
        <w:bCs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</w:style>
  <w:style w:type="table" w:styleId="68">
    <w:name w:val="Table Classic 2"/>
    <w:basedOn w:val="60"/>
    <w:autoRedefine/>
    <w:semiHidden/>
    <w:qFormat/>
    <w:uiPriority w:val="0"/>
    <w:pPr>
      <w:widowControl w:val="0"/>
      <w:snapToGrid w:val="0"/>
      <w:jc w:val="both"/>
    </w:pPr>
    <w:tblPr>
      <w:tblBorders>
        <w:top w:val="single" w:color="000000" w:sz="12" w:space="0"/>
        <w:bottom w:val="single" w:color="000000" w:sz="12" w:space="0"/>
      </w:tblBorders>
    </w:tblPr>
    <w:tcPr>
      <w:shd w:val="clear" w:color="auto" w:fill="auto"/>
    </w:tcPr>
    <w:tblStylePr w:type="firstRow">
      <w:rPr>
        <w:color w:val="FFFFFF"/>
      </w:rPr>
      <w:tblPr/>
      <w:tcPr>
        <w:tcBorders>
          <w:top w:val="nil"/>
          <w:left w:val="nil"/>
          <w:bottom w:val="single" w:color="000000" w:sz="6" w:space="0"/>
          <w:right w:val="nil"/>
          <w:insideH w:val="nil"/>
          <w:insideV w:val="nil"/>
          <w:tl2br w:val="nil"/>
          <w:tr2bl w:val="nil"/>
        </w:tcBorders>
        <w:shd w:val="solid" w:color="800080" w:fill="FFFFFF"/>
      </w:tcPr>
    </w:tblStylePr>
    <w:tblStylePr w:type="lastRow">
      <w:tblPr/>
      <w:tcPr>
        <w:tcBorders>
          <w:top w:val="single" w:color="000000" w:sz="6" w:space="0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firstCol">
      <w:rPr>
        <w:b/>
        <w:bCs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nwCell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</w:style>
  <w:style w:type="table" w:styleId="69">
    <w:name w:val="Table Classic 3"/>
    <w:basedOn w:val="60"/>
    <w:autoRedefine/>
    <w:semiHidden/>
    <w:qFormat/>
    <w:uiPriority w:val="0"/>
    <w:pPr>
      <w:widowControl w:val="0"/>
      <w:snapToGrid w:val="0"/>
      <w:jc w:val="both"/>
    </w:pPr>
    <w:rPr>
      <w:color w:val="000080"/>
    </w:rPr>
    <w:tblPr>
      <w:tblBorders>
        <w:top w:val="single" w:color="000000" w:sz="12" w:space="0"/>
        <w:left w:val="single" w:color="000000" w:sz="12" w:space="0"/>
        <w:bottom w:val="single" w:color="000000" w:sz="12" w:space="0"/>
        <w:right w:val="single" w:color="000000" w:sz="12" w:space="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top w:val="nil"/>
          <w:left w:val="nil"/>
          <w:bottom w:val="single" w:color="000000" w:sz="6" w:space="0"/>
          <w:right w:val="nil"/>
          <w:insideH w:val="nil"/>
          <w:insideV w:val="nil"/>
          <w:tl2br w:val="nil"/>
          <w:tr2bl w:val="nil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color="000000" w:sz="12" w:space="0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</w:style>
  <w:style w:type="table" w:styleId="70">
    <w:name w:val="Table Classic 4"/>
    <w:basedOn w:val="60"/>
    <w:autoRedefine/>
    <w:semiHidden/>
    <w:qFormat/>
    <w:uiPriority w:val="0"/>
    <w:pPr>
      <w:widowControl w:val="0"/>
      <w:snapToGrid w:val="0"/>
      <w:jc w:val="both"/>
    </w:pPr>
    <w:tblPr>
      <w:tblBorders>
        <w:top w:val="single" w:color="000000" w:sz="12" w:space="0"/>
        <w:left w:val="single" w:color="000000" w:sz="6" w:space="0"/>
        <w:bottom w:val="single" w:color="000000" w:sz="12" w:space="0"/>
        <w:right w:val="single" w:color="000000" w:sz="6" w:space="0"/>
      </w:tblBorders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top w:val="nil"/>
          <w:left w:val="nil"/>
          <w:bottom w:val="single" w:color="000000" w:sz="6" w:space="0"/>
          <w:right w:val="nil"/>
          <w:insideH w:val="nil"/>
          <w:insideV w:val="nil"/>
          <w:tl2br w:val="nil"/>
          <w:tr2bl w:val="nil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top w:val="nil"/>
          <w:left w:val="nil"/>
          <w:bottom w:val="single" w:color="000000" w:sz="6" w:space="0"/>
          <w:right w:val="nil"/>
          <w:insideH w:val="nil"/>
          <w:insideV w:val="nil"/>
          <w:tl2br w:val="nil"/>
          <w:tr2bl w:val="nil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nwCell">
      <w:rPr>
        <w:b/>
        <w:bCs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swCell">
      <w:rPr>
        <w:color w:val="00008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</w:style>
  <w:style w:type="table" w:styleId="71">
    <w:name w:val="Table Simple 1"/>
    <w:basedOn w:val="60"/>
    <w:autoRedefine/>
    <w:semiHidden/>
    <w:qFormat/>
    <w:uiPriority w:val="0"/>
    <w:pPr>
      <w:widowControl w:val="0"/>
      <w:snapToGrid w:val="0"/>
      <w:jc w:val="both"/>
    </w:pPr>
    <w:tblPr>
      <w:tblBorders>
        <w:top w:val="single" w:color="008000" w:sz="12" w:space="0"/>
        <w:bottom w:val="single" w:color="008000" w:sz="12" w:space="0"/>
      </w:tblBorders>
    </w:tblPr>
    <w:tcPr>
      <w:shd w:val="clear" w:color="auto" w:fill="auto"/>
    </w:tcPr>
    <w:tblStylePr w:type="firstRow">
      <w:tblPr/>
      <w:tcPr>
        <w:tcBorders>
          <w:top w:val="nil"/>
          <w:left w:val="nil"/>
          <w:bottom w:val="single" w:color="008000" w:sz="6" w:space="0"/>
          <w:right w:val="nil"/>
          <w:insideH w:val="nil"/>
          <w:insideV w:val="nil"/>
          <w:tl2br w:val="nil"/>
          <w:tr2bl w:val="nil"/>
        </w:tcBorders>
      </w:tcPr>
    </w:tblStylePr>
    <w:tblStylePr w:type="lastRow">
      <w:tblPr/>
      <w:tcPr>
        <w:tcBorders>
          <w:top w:val="single" w:color="008000" w:sz="6" w:space="0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</w:style>
  <w:style w:type="table" w:styleId="72">
    <w:name w:val="Table Simple 2"/>
    <w:basedOn w:val="60"/>
    <w:autoRedefine/>
    <w:semiHidden/>
    <w:qFormat/>
    <w:uiPriority w:val="0"/>
    <w:pPr>
      <w:widowControl w:val="0"/>
      <w:snapToGrid w:val="0"/>
      <w:jc w:val="both"/>
    </w:pPr>
    <w:tblPr/>
    <w:tblStylePr w:type="firstRow">
      <w:rPr>
        <w:b/>
        <w:bCs/>
      </w:rPr>
      <w:tblPr/>
      <w:tcPr>
        <w:tcBorders>
          <w:top w:val="nil"/>
          <w:left w:val="nil"/>
          <w:bottom w:val="single" w:color="000000" w:sz="12" w:space="0"/>
          <w:right w:val="nil"/>
          <w:insideH w:val="nil"/>
          <w:insideV w:val="nil"/>
          <w:tl2br w:val="nil"/>
          <w:tr2bl w:val="nil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color="000000" w:sz="6" w:space="0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firstCol">
      <w:rPr>
        <w:b/>
        <w:bCs/>
      </w:rPr>
      <w:tblPr/>
      <w:tcPr>
        <w:tcBorders>
          <w:top w:val="nil"/>
          <w:left w:val="nil"/>
          <w:bottom w:val="nil"/>
          <w:right w:val="single" w:color="000000" w:sz="12" w:space="0"/>
          <w:insideH w:val="nil"/>
          <w:insideV w:val="nil"/>
          <w:tl2br w:val="nil"/>
          <w:tr2bl w:val="nil"/>
        </w:tcBorders>
      </w:tcPr>
    </w:tblStylePr>
    <w:tblStylePr w:type="lastCol">
      <w:rPr>
        <w:b/>
        <w:bCs/>
      </w:rPr>
      <w:tblPr/>
      <w:tcPr>
        <w:tcBorders>
          <w:top w:val="nil"/>
          <w:left w:val="single" w:color="000000" w:sz="6" w:space="0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neCell">
      <w:rPr>
        <w:b/>
        <w:bCs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swCell">
      <w:rPr>
        <w:b/>
        <w:bCs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</w:style>
  <w:style w:type="table" w:styleId="73">
    <w:name w:val="Table Simple 3"/>
    <w:basedOn w:val="60"/>
    <w:autoRedefine/>
    <w:semiHidden/>
    <w:qFormat/>
    <w:uiPriority w:val="0"/>
    <w:pPr>
      <w:widowControl w:val="0"/>
      <w:snapToGrid w:val="0"/>
      <w:jc w:val="both"/>
    </w:pPr>
    <w:tblPr>
      <w:tblBorders>
        <w:top w:val="single" w:color="000000" w:sz="12" w:space="0"/>
        <w:left w:val="single" w:color="000000" w:sz="12" w:space="0"/>
        <w:bottom w:val="single" w:color="000000" w:sz="12" w:space="0"/>
        <w:right w:val="single" w:color="000000" w:sz="12" w:space="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solid" w:color="000000" w:fill="FFFFFF"/>
      </w:tcPr>
    </w:tblStylePr>
  </w:style>
  <w:style w:type="table" w:styleId="74">
    <w:name w:val="Table Subtle 1"/>
    <w:basedOn w:val="60"/>
    <w:autoRedefine/>
    <w:semiHidden/>
    <w:qFormat/>
    <w:uiPriority w:val="0"/>
    <w:pPr>
      <w:widowControl w:val="0"/>
      <w:snapToGrid w:val="0"/>
      <w:jc w:val="both"/>
    </w:pPr>
    <w:tblPr>
      <w:tblStyleRowBandSize w:val="1"/>
    </w:tblPr>
    <w:tblStylePr w:type="firstRow">
      <w:tblPr/>
      <w:tcPr>
        <w:tcBorders>
          <w:top w:val="single" w:color="000000" w:sz="6" w:space="0"/>
          <w:left w:val="nil"/>
          <w:bottom w:val="single" w:color="000000" w:sz="12" w:space="0"/>
          <w:right w:val="nil"/>
          <w:insideH w:val="nil"/>
          <w:insideV w:val="nil"/>
          <w:tl2br w:val="nil"/>
          <w:tr2bl w:val="nil"/>
        </w:tcBorders>
      </w:tcPr>
    </w:tblStylePr>
    <w:tblStylePr w:type="lastRow">
      <w:tblPr/>
      <w:tcPr>
        <w:tcBorders>
          <w:top w:val="single" w:color="000000" w:sz="12" w:space="0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pct25" w:color="800080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color="000000" w:sz="12" w:space="0"/>
          <w:insideH w:val="nil"/>
          <w:insideV w:val="nil"/>
          <w:tl2br w:val="nil"/>
          <w:tr2bl w:val="nil"/>
        </w:tcBorders>
      </w:tcPr>
    </w:tblStylePr>
    <w:tblStylePr w:type="lastCol">
      <w:tblPr/>
      <w:tcPr>
        <w:tcBorders>
          <w:top w:val="nil"/>
          <w:left w:val="single" w:color="000000" w:sz="12" w:space="0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band1Horz">
      <w:tblPr/>
      <w:tcPr>
        <w:tcBorders>
          <w:top w:val="nil"/>
          <w:left w:val="nil"/>
          <w:bottom w:val="single" w:color="000000" w:sz="6" w:space="0"/>
          <w:right w:val="nil"/>
          <w:insideH w:val="nil"/>
          <w:insideV w:val="nil"/>
          <w:tl2br w:val="nil"/>
          <w:tr2bl w:val="nil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swCell">
      <w:rPr>
        <w:b/>
        <w:bCs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</w:style>
  <w:style w:type="table" w:styleId="75">
    <w:name w:val="Table Subtle 2"/>
    <w:basedOn w:val="60"/>
    <w:autoRedefine/>
    <w:semiHidden/>
    <w:qFormat/>
    <w:uiPriority w:val="0"/>
    <w:pPr>
      <w:widowControl w:val="0"/>
      <w:snapToGrid w:val="0"/>
      <w:jc w:val="both"/>
    </w:pPr>
    <w:tblPr>
      <w:tblBorders>
        <w:left w:val="single" w:color="000000" w:sz="6" w:space="0"/>
        <w:right w:val="single" w:color="000000" w:sz="6" w:space="0"/>
      </w:tblBorders>
    </w:tblPr>
    <w:tblStylePr w:type="firstRow">
      <w:tblPr/>
      <w:tcPr>
        <w:tcBorders>
          <w:top w:val="nil"/>
          <w:left w:val="nil"/>
          <w:bottom w:val="single" w:color="000000" w:sz="12" w:space="0"/>
          <w:right w:val="nil"/>
          <w:insideH w:val="nil"/>
          <w:insideV w:val="nil"/>
          <w:tl2br w:val="nil"/>
          <w:tr2bl w:val="nil"/>
        </w:tcBorders>
      </w:tcPr>
    </w:tblStylePr>
    <w:tblStylePr w:type="lastRow">
      <w:tblPr/>
      <w:tcPr>
        <w:tcBorders>
          <w:top w:val="single" w:color="000000" w:sz="12" w:space="0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firstCol">
      <w:tblPr/>
      <w:tcPr>
        <w:tcBorders>
          <w:top w:val="nil"/>
          <w:left w:val="nil"/>
          <w:bottom w:val="nil"/>
          <w:right w:val="single" w:color="000000" w:sz="12" w:space="0"/>
          <w:insideH w:val="nil"/>
          <w:insideV w:val="nil"/>
          <w:tl2br w:val="nil"/>
          <w:tr2bl w:val="nil"/>
        </w:tcBorders>
        <w:shd w:val="pct25" w:color="008000" w:fill="FFFFFF"/>
      </w:tcPr>
    </w:tblStylePr>
    <w:tblStylePr w:type="lastCol">
      <w:tblPr/>
      <w:tcPr>
        <w:tcBorders>
          <w:top w:val="nil"/>
          <w:left w:val="single" w:color="000000" w:sz="12" w:space="0"/>
          <w:bottom w:val="nil"/>
          <w:right w:val="nil"/>
          <w:insideH w:val="nil"/>
          <w:insideV w:val="nil"/>
          <w:tl2br w:val="nil"/>
          <w:tr2bl w:val="nil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swCell">
      <w:rPr>
        <w:b/>
        <w:bCs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</w:style>
  <w:style w:type="table" w:styleId="76">
    <w:name w:val="Table 3D effects 1"/>
    <w:basedOn w:val="60"/>
    <w:autoRedefine/>
    <w:semiHidden/>
    <w:qFormat/>
    <w:uiPriority w:val="0"/>
    <w:pPr>
      <w:widowControl w:val="0"/>
      <w:snapToGrid w:val="0"/>
      <w:jc w:val="both"/>
    </w:pPr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top w:val="nil"/>
          <w:left w:val="nil"/>
          <w:bottom w:val="single" w:color="808080" w:sz="6" w:space="0"/>
          <w:right w:val="nil"/>
          <w:insideH w:val="nil"/>
          <w:insideV w:val="nil"/>
          <w:tl2br w:val="nil"/>
          <w:tr2bl w:val="nil"/>
        </w:tcBorders>
      </w:tcPr>
    </w:tblStylePr>
    <w:tblStylePr w:type="lastRow">
      <w:tblPr/>
      <w:tcPr>
        <w:tcBorders>
          <w:top w:val="single" w:color="FFFFFF" w:sz="6" w:space="0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firstCol">
      <w:rPr>
        <w:b/>
        <w:bCs/>
      </w:rPr>
      <w:tblPr/>
      <w:tcPr>
        <w:tcBorders>
          <w:top w:val="nil"/>
          <w:left w:val="nil"/>
          <w:bottom w:val="nil"/>
          <w:right w:val="single" w:color="808080" w:sz="6" w:space="0"/>
          <w:insideH w:val="nil"/>
          <w:insideV w:val="nil"/>
          <w:tl2br w:val="nil"/>
          <w:tr2bl w:val="nil"/>
        </w:tcBorders>
      </w:tcPr>
    </w:tblStylePr>
    <w:tblStylePr w:type="lastCol">
      <w:tblPr/>
      <w:tcPr>
        <w:tcBorders>
          <w:top w:val="nil"/>
          <w:left w:val="single" w:color="FFFFFF" w:sz="6" w:space="0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neCell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nwCell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seCell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swCell">
      <w:rPr>
        <w:color w:val="00008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</w:style>
  <w:style w:type="table" w:styleId="77">
    <w:name w:val="Table 3D effects 2"/>
    <w:basedOn w:val="60"/>
    <w:autoRedefine/>
    <w:semiHidden/>
    <w:qFormat/>
    <w:uiPriority w:val="0"/>
    <w:pPr>
      <w:widowControl w:val="0"/>
      <w:snapToGrid w:val="0"/>
      <w:jc w:val="both"/>
    </w:pPr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firstCol">
      <w:tblPr/>
      <w:tcPr>
        <w:tcBorders>
          <w:top w:val="nil"/>
          <w:left w:val="nil"/>
          <w:bottom w:val="nil"/>
          <w:right w:val="single" w:color="808080" w:sz="6" w:space="0"/>
          <w:insideH w:val="nil"/>
          <w:insideV w:val="nil"/>
          <w:tl2br w:val="nil"/>
          <w:tr2bl w:val="nil"/>
        </w:tcBorders>
      </w:tcPr>
    </w:tblStylePr>
    <w:tblStylePr w:type="lastCol">
      <w:tblPr/>
      <w:tcPr>
        <w:tcBorders>
          <w:top w:val="nil"/>
          <w:left w:val="nil"/>
          <w:bottom w:val="nil"/>
          <w:right w:val="single" w:color="FFFFFF" w:sz="6" w:space="0"/>
          <w:insideH w:val="nil"/>
          <w:insideV w:val="nil"/>
          <w:tl2br w:val="nil"/>
          <w:tr2bl w:val="nil"/>
        </w:tcBorders>
      </w:tcPr>
    </w:tblStylePr>
    <w:tblStylePr w:type="band1Horz">
      <w:tblPr/>
      <w:tcPr>
        <w:tcBorders>
          <w:top w:val="single" w:color="808080" w:sz="6" w:space="0"/>
          <w:left w:val="nil"/>
          <w:bottom w:val="single" w:color="FFFFFF" w:sz="6" w:space="0"/>
          <w:right w:val="nil"/>
          <w:insideH w:val="nil"/>
          <w:insideV w:val="nil"/>
          <w:tl2br w:val="nil"/>
          <w:tr2bl w:val="nil"/>
        </w:tcBorders>
      </w:tcPr>
    </w:tblStylePr>
    <w:tblStylePr w:type="swCell">
      <w:rPr>
        <w:b/>
        <w:bCs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</w:style>
  <w:style w:type="table" w:styleId="78">
    <w:name w:val="Table 3D effects 3"/>
    <w:basedOn w:val="60"/>
    <w:autoRedefine/>
    <w:semiHidden/>
    <w:qFormat/>
    <w:uiPriority w:val="0"/>
    <w:pPr>
      <w:widowControl w:val="0"/>
      <w:snapToGrid w:val="0"/>
      <w:jc w:val="both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firstCol">
      <w:tblPr/>
      <w:tcPr>
        <w:tcBorders>
          <w:top w:val="nil"/>
          <w:left w:val="nil"/>
          <w:bottom w:val="nil"/>
          <w:right w:val="single" w:color="808080" w:sz="6" w:space="0"/>
          <w:insideH w:val="nil"/>
          <w:insideV w:val="nil"/>
          <w:tl2br w:val="nil"/>
          <w:tr2bl w:val="nil"/>
        </w:tcBorders>
      </w:tcPr>
    </w:tblStylePr>
    <w:tblStylePr w:type="lastCol">
      <w:tblPr/>
      <w:tcPr>
        <w:tcBorders>
          <w:top w:val="nil"/>
          <w:left w:val="nil"/>
          <w:bottom w:val="nil"/>
          <w:right w:val="single" w:color="FFFFFF" w:sz="6" w:space="0"/>
          <w:insideH w:val="nil"/>
          <w:insideV w:val="nil"/>
          <w:tl2br w:val="nil"/>
          <w:tr2bl w:val="nil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color="808080" w:sz="6" w:space="0"/>
          <w:left w:val="nil"/>
          <w:bottom w:val="single" w:color="FFFFFF" w:sz="6" w:space="0"/>
          <w:right w:val="nil"/>
          <w:insideH w:val="nil"/>
          <w:insideV w:val="nil"/>
          <w:tl2br w:val="nil"/>
          <w:tr2bl w:val="nil"/>
        </w:tcBorders>
      </w:tcPr>
    </w:tblStylePr>
    <w:tblStylePr w:type="swCell">
      <w:rPr>
        <w:b/>
        <w:bCs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</w:style>
  <w:style w:type="table" w:styleId="79">
    <w:name w:val="Table List 1"/>
    <w:basedOn w:val="60"/>
    <w:autoRedefine/>
    <w:semiHidden/>
    <w:qFormat/>
    <w:uiPriority w:val="0"/>
    <w:pPr>
      <w:widowControl w:val="0"/>
      <w:snapToGrid w:val="0"/>
      <w:jc w:val="both"/>
    </w:pPr>
    <w:tblPr>
      <w:tblBorders>
        <w:top w:val="single" w:color="008080" w:sz="12" w:space="0"/>
        <w:left w:val="single" w:color="008080" w:sz="6" w:space="0"/>
        <w:bottom w:val="single" w:color="008080" w:sz="12" w:space="0"/>
        <w:right w:val="single" w:color="008080" w:sz="6" w:space="0"/>
      </w:tblBorders>
    </w:tblPr>
    <w:tblStylePr w:type="firstRow">
      <w:rPr>
        <w:b/>
        <w:bCs/>
        <w:i/>
        <w:iCs/>
        <w:color w:val="800000"/>
      </w:rPr>
      <w:tblPr/>
      <w:tcPr>
        <w:tcBorders>
          <w:top w:val="nil"/>
          <w:left w:val="nil"/>
          <w:bottom w:val="single" w:color="000000" w:sz="6" w:space="0"/>
          <w:right w:val="nil"/>
          <w:insideH w:val="nil"/>
          <w:insideV w:val="nil"/>
          <w:tl2br w:val="nil"/>
          <w:tr2bl w:val="nil"/>
        </w:tcBorders>
        <w:shd w:val="solid" w:color="C0C0C0" w:fill="FFFFFF"/>
      </w:tcPr>
    </w:tblStylePr>
    <w:tblStylePr w:type="lastRow">
      <w:tblPr/>
      <w:tcPr>
        <w:tcBorders>
          <w:top w:val="single" w:color="000000" w:sz="6" w:space="0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band1Horz">
      <w:rPr>
        <w:color w:val="auto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swCell">
      <w:rPr>
        <w:b/>
        <w:bCs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</w:style>
  <w:style w:type="table" w:styleId="80">
    <w:name w:val="Table List 2"/>
    <w:basedOn w:val="60"/>
    <w:autoRedefine/>
    <w:semiHidden/>
    <w:qFormat/>
    <w:uiPriority w:val="0"/>
    <w:pPr>
      <w:widowControl w:val="0"/>
      <w:snapToGrid w:val="0"/>
      <w:jc w:val="both"/>
    </w:pPr>
    <w:tblPr>
      <w:tblBorders>
        <w:bottom w:val="single" w:color="808080" w:sz="12" w:space="0"/>
      </w:tblBorders>
    </w:tblPr>
    <w:tblStylePr w:type="firstRow">
      <w:rPr>
        <w:b/>
        <w:bCs/>
        <w:color w:val="FFFFFF"/>
      </w:rPr>
      <w:tblPr/>
      <w:tcPr>
        <w:tcBorders>
          <w:top w:val="nil"/>
          <w:left w:val="nil"/>
          <w:bottom w:val="single" w:color="000000" w:sz="6" w:space="0"/>
          <w:right w:val="nil"/>
          <w:insideH w:val="nil"/>
          <w:insideV w:val="nil"/>
          <w:tl2br w:val="nil"/>
          <w:tr2bl w:val="nil"/>
        </w:tcBorders>
        <w:shd w:val="pct75" w:color="008080" w:fill="008000"/>
      </w:tcPr>
    </w:tblStylePr>
    <w:tblStylePr w:type="lastRow">
      <w:tblPr/>
      <w:tcPr>
        <w:tcBorders>
          <w:top w:val="single" w:color="000000" w:sz="6" w:space="0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band1Horz">
      <w:rPr>
        <w:color w:val="auto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swCell">
      <w:rPr>
        <w:b/>
        <w:bCs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</w:style>
  <w:style w:type="table" w:styleId="81">
    <w:name w:val="Table List 3"/>
    <w:basedOn w:val="60"/>
    <w:autoRedefine/>
    <w:semiHidden/>
    <w:qFormat/>
    <w:uiPriority w:val="0"/>
    <w:pPr>
      <w:widowControl w:val="0"/>
      <w:snapToGrid w:val="0"/>
      <w:jc w:val="both"/>
    </w:pPr>
    <w:tblPr>
      <w:tblBorders>
        <w:top w:val="single" w:color="000000" w:sz="12" w:space="0"/>
        <w:bottom w:val="single" w:color="000000" w:sz="12" w:space="0"/>
        <w:insideH w:val="single" w:color="000000" w:sz="6" w:space="0"/>
      </w:tblBorders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top w:val="nil"/>
          <w:left w:val="nil"/>
          <w:bottom w:val="single" w:color="000000" w:sz="12" w:space="0"/>
          <w:right w:val="nil"/>
          <w:insideH w:val="nil"/>
          <w:insideV w:val="nil"/>
          <w:tl2br w:val="nil"/>
          <w:tr2bl w:val="nil"/>
        </w:tcBorders>
      </w:tcPr>
    </w:tblStylePr>
    <w:tblStylePr w:type="lastRow">
      <w:tblPr/>
      <w:tcPr>
        <w:tcBorders>
          <w:top w:val="single" w:color="000000" w:sz="12" w:space="0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swCell">
      <w:rPr>
        <w:i/>
        <w:iCs/>
        <w:color w:val="00008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</w:style>
  <w:style w:type="table" w:styleId="82">
    <w:name w:val="Table List 4"/>
    <w:basedOn w:val="60"/>
    <w:autoRedefine/>
    <w:semiHidden/>
    <w:qFormat/>
    <w:uiPriority w:val="0"/>
    <w:pPr>
      <w:widowControl w:val="0"/>
      <w:snapToGrid w:val="0"/>
      <w:jc w:val="both"/>
    </w:pPr>
    <w:tblPr>
      <w:tblBorders>
        <w:top w:val="single" w:color="000000" w:sz="12" w:space="0"/>
        <w:left w:val="single" w:color="000000" w:sz="12" w:space="0"/>
        <w:bottom w:val="single" w:color="000000" w:sz="12" w:space="0"/>
        <w:right w:val="single" w:color="000000" w:sz="12" w:space="0"/>
        <w:insideH w:val="single" w:color="000000" w:sz="6" w:space="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op w:val="nil"/>
          <w:left w:val="nil"/>
          <w:bottom w:val="single" w:color="000000" w:sz="12" w:space="0"/>
          <w:right w:val="nil"/>
          <w:insideH w:val="nil"/>
          <w:insideV w:val="nil"/>
          <w:tl2br w:val="nil"/>
          <w:tr2bl w:val="nil"/>
        </w:tcBorders>
        <w:shd w:val="solid" w:color="808080" w:fill="FFFFFF"/>
      </w:tcPr>
    </w:tblStylePr>
  </w:style>
  <w:style w:type="table" w:styleId="83">
    <w:name w:val="Table List 5"/>
    <w:basedOn w:val="60"/>
    <w:autoRedefine/>
    <w:semiHidden/>
    <w:qFormat/>
    <w:uiPriority w:val="0"/>
    <w:pPr>
      <w:widowControl w:val="0"/>
      <w:snapToGrid w:val="0"/>
      <w:jc w:val="both"/>
    </w:pPr>
    <w:tblPr>
      <w:tblBorders>
        <w:top w:val="single" w:color="000000" w:sz="6" w:space="0"/>
        <w:left w:val="single" w:color="000000" w:sz="6" w:space="0"/>
        <w:bottom w:val="single" w:color="000000" w:sz="6" w:space="0"/>
        <w:right w:val="single" w:color="000000" w:sz="6" w:space="0"/>
        <w:insideH w:val="single" w:color="000000" w:sz="6" w:space="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top w:val="nil"/>
          <w:left w:val="nil"/>
          <w:bottom w:val="single" w:color="000000" w:sz="12" w:space="0"/>
          <w:right w:val="nil"/>
          <w:insideH w:val="nil"/>
          <w:insideV w:val="nil"/>
          <w:tl2br w:val="nil"/>
          <w:tr2bl w:val="nil"/>
        </w:tcBorders>
      </w:tcPr>
    </w:tblStylePr>
    <w:tblStylePr w:type="firstCol">
      <w:rPr>
        <w:b/>
        <w:bCs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</w:style>
  <w:style w:type="table" w:styleId="84">
    <w:name w:val="Table List 6"/>
    <w:basedOn w:val="60"/>
    <w:autoRedefine/>
    <w:semiHidden/>
    <w:qFormat/>
    <w:uiPriority w:val="0"/>
    <w:pPr>
      <w:widowControl w:val="0"/>
      <w:snapToGrid w:val="0"/>
      <w:jc w:val="both"/>
    </w:pPr>
    <w:tblPr>
      <w:tblBorders>
        <w:top w:val="single" w:color="000000" w:sz="6" w:space="0"/>
        <w:left w:val="single" w:color="000000" w:sz="6" w:space="0"/>
        <w:bottom w:val="single" w:color="000000" w:sz="6" w:space="0"/>
        <w:right w:val="single" w:color="000000" w:sz="6" w:space="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top w:val="nil"/>
          <w:left w:val="nil"/>
          <w:bottom w:val="single" w:color="000000" w:sz="12" w:space="0"/>
          <w:right w:val="nil"/>
          <w:insideH w:val="nil"/>
          <w:insideV w:val="nil"/>
          <w:tl2br w:val="nil"/>
          <w:tr2bl w:val="nil"/>
        </w:tcBorders>
      </w:tcPr>
    </w:tblStylePr>
    <w:tblStylePr w:type="firstCol">
      <w:rPr>
        <w:b/>
        <w:bCs/>
      </w:rPr>
      <w:tblPr/>
      <w:tcPr>
        <w:tcBorders>
          <w:top w:val="nil"/>
          <w:left w:val="nil"/>
          <w:bottom w:val="nil"/>
          <w:right w:val="single" w:color="000000" w:sz="12" w:space="0"/>
          <w:insideH w:val="nil"/>
          <w:insideV w:val="nil"/>
          <w:tl2br w:val="nil"/>
          <w:tr2bl w:val="nil"/>
        </w:tcBorders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pct25" w:color="000000" w:fill="FFFFFF"/>
      </w:tcPr>
    </w:tblStylePr>
    <w:tblStylePr w:type="nwCell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single" w:color="000000" w:sz="6" w:space="0"/>
          <w:tr2bl w:val="nil"/>
        </w:tcBorders>
      </w:tcPr>
    </w:tblStylePr>
  </w:style>
  <w:style w:type="table" w:styleId="85">
    <w:name w:val="Table List 7"/>
    <w:basedOn w:val="60"/>
    <w:autoRedefine/>
    <w:semiHidden/>
    <w:qFormat/>
    <w:uiPriority w:val="0"/>
    <w:pPr>
      <w:widowControl w:val="0"/>
      <w:snapToGrid w:val="0"/>
      <w:jc w:val="both"/>
    </w:pPr>
    <w:tblPr>
      <w:tblBorders>
        <w:top w:val="single" w:color="008000" w:sz="12" w:space="0"/>
        <w:left w:val="single" w:color="008000" w:sz="6" w:space="0"/>
        <w:bottom w:val="single" w:color="008000" w:sz="12" w:space="0"/>
        <w:right w:val="single" w:color="008000" w:sz="6" w:space="0"/>
        <w:insideH w:val="single" w:color="000000" w:sz="6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bottom w:val="single" w:color="008000" w:sz="12" w:space="0"/>
          <w:right w:val="nil"/>
          <w:insideH w:val="nil"/>
          <w:insideV w:val="nil"/>
          <w:tl2br w:val="nil"/>
          <w:tr2bl w:val="nil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color="008000" w:sz="12" w:space="0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firstCol">
      <w:rPr>
        <w:b/>
        <w:bCs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lastCol">
      <w:rPr>
        <w:b/>
        <w:bCs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band1Horz">
      <w:rPr>
        <w:color w:val="auto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pct20" w:color="000000" w:fill="FFFFFF"/>
      </w:tcPr>
    </w:tblStylePr>
    <w:tblStylePr w:type="band2Horz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pct25" w:color="FFFF00" w:fill="FFFFFF"/>
      </w:tcPr>
    </w:tblStylePr>
  </w:style>
  <w:style w:type="table" w:styleId="86">
    <w:name w:val="Table List 8"/>
    <w:basedOn w:val="60"/>
    <w:autoRedefine/>
    <w:semiHidden/>
    <w:qFormat/>
    <w:uiPriority w:val="0"/>
    <w:pPr>
      <w:widowControl w:val="0"/>
      <w:snapToGrid w:val="0"/>
      <w:jc w:val="both"/>
    </w:pPr>
    <w:tblPr>
      <w:tblBorders>
        <w:top w:val="single" w:color="000000" w:sz="6" w:space="0"/>
        <w:left w:val="single" w:color="000000" w:sz="6" w:space="0"/>
        <w:bottom w:val="single" w:color="000000" w:sz="6" w:space="0"/>
        <w:right w:val="single" w:color="000000" w:sz="6" w:space="0"/>
        <w:insideV w:val="single" w:color="000000" w:sz="6" w:space="0"/>
      </w:tblBorders>
    </w:tblPr>
    <w:tblStylePr w:type="firstRow">
      <w:rPr>
        <w:b/>
        <w:bCs/>
        <w:i/>
        <w:iCs/>
      </w:rPr>
      <w:tblPr/>
      <w:tcPr>
        <w:tcBorders>
          <w:top w:val="nil"/>
          <w:left w:val="nil"/>
          <w:bottom w:val="single" w:color="000000" w:sz="6" w:space="0"/>
          <w:right w:val="nil"/>
          <w:insideH w:val="nil"/>
          <w:insideV w:val="nil"/>
          <w:tl2br w:val="nil"/>
          <w:tr2bl w:val="nil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color="000000" w:sz="6" w:space="0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firstCol">
      <w:rPr>
        <w:b/>
        <w:bCs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lastCol">
      <w:rPr>
        <w:b/>
        <w:bCs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band1Horz">
      <w:rPr>
        <w:color w:val="auto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pct25" w:color="FFFF00" w:fill="FFFFFF"/>
      </w:tcPr>
    </w:tblStylePr>
    <w:tblStylePr w:type="band2Horz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pct50" w:color="FF0000" w:fill="FFFFFF"/>
      </w:tcPr>
    </w:tblStylePr>
    <w:tblStylePr w:type="nwCell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single" w:color="auto" w:sz="6" w:space="0"/>
          <w:tr2bl w:val="nil"/>
        </w:tcBorders>
      </w:tcPr>
    </w:tblStylePr>
  </w:style>
  <w:style w:type="table" w:styleId="87">
    <w:name w:val="Table Contemporary"/>
    <w:basedOn w:val="60"/>
    <w:autoRedefine/>
    <w:semiHidden/>
    <w:qFormat/>
    <w:uiPriority w:val="0"/>
    <w:pPr>
      <w:widowControl w:val="0"/>
      <w:snapToGrid w:val="0"/>
      <w:jc w:val="both"/>
    </w:pPr>
    <w:tblPr>
      <w:tblBorders>
        <w:insideH w:val="single" w:color="FFFFFF" w:sz="18" w:space="0"/>
        <w:insideV w:val="single" w:color="FFFFFF" w:sz="18" w:space="0"/>
      </w:tblBorders>
    </w:tblPr>
    <w:tblStylePr w:type="firstRow">
      <w:rPr>
        <w:b/>
        <w:bCs/>
        <w:color w:val="auto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pct20" w:color="000000" w:fill="FFFFFF"/>
      </w:tcPr>
    </w:tblStylePr>
  </w:style>
  <w:style w:type="table" w:styleId="88">
    <w:name w:val="Table Columns 1"/>
    <w:basedOn w:val="60"/>
    <w:autoRedefine/>
    <w:semiHidden/>
    <w:qFormat/>
    <w:uiPriority w:val="0"/>
    <w:pPr>
      <w:widowControl w:val="0"/>
      <w:snapToGrid w:val="0"/>
      <w:jc w:val="both"/>
    </w:pPr>
    <w:rPr>
      <w:b/>
      <w:bCs/>
    </w:rPr>
    <w:tblPr>
      <w:tblBorders>
        <w:top w:val="single" w:color="000000" w:sz="12" w:space="0"/>
        <w:left w:val="single" w:color="000000" w:sz="12" w:space="0"/>
        <w:bottom w:val="single" w:color="000000" w:sz="12" w:space="0"/>
        <w:right w:val="single" w:color="000000" w:sz="12" w:space="0"/>
      </w:tblBorders>
    </w:tblPr>
    <w:tblStylePr w:type="firstRow">
      <w:rPr>
        <w:b w:val="0"/>
        <w:bCs w:val="0"/>
      </w:rPr>
      <w:tblPr/>
      <w:tcPr>
        <w:tcBorders>
          <w:top w:val="nil"/>
          <w:left w:val="nil"/>
          <w:bottom w:val="double" w:color="000000" w:sz="6" w:space="0"/>
          <w:right w:val="nil"/>
          <w:insideH w:val="nil"/>
          <w:insideV w:val="nil"/>
          <w:tl2br w:val="nil"/>
          <w:tr2bl w:val="nil"/>
        </w:tcBorders>
      </w:tcPr>
    </w:tblStylePr>
    <w:tblStylePr w:type="lastRow">
      <w:rPr>
        <w:b w:val="0"/>
        <w:bCs w:val="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firstCol">
      <w:rPr>
        <w:b w:val="0"/>
        <w:bCs w:val="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lastCol">
      <w:rPr>
        <w:b w:val="0"/>
        <w:bCs w:val="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swCell">
      <w:rPr>
        <w:b/>
        <w:bCs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</w:style>
  <w:style w:type="table" w:styleId="89">
    <w:name w:val="Table Columns 2"/>
    <w:basedOn w:val="60"/>
    <w:autoRedefine/>
    <w:semiHidden/>
    <w:qFormat/>
    <w:uiPriority w:val="0"/>
    <w:pPr>
      <w:widowControl w:val="0"/>
      <w:snapToGrid w:val="0"/>
      <w:jc w:val="both"/>
    </w:pPr>
    <w:rPr>
      <w:b/>
      <w:bCs/>
    </w:rPr>
    <w:tblPr>
      <w:tblStyleColBandSize w:val="1"/>
    </w:tblPr>
    <w:tblStylePr w:type="firstRow">
      <w:rPr>
        <w:color w:val="FFFFFF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lastCol">
      <w:rPr>
        <w:b w:val="0"/>
        <w:bCs w:val="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swCell">
      <w:rPr>
        <w:b/>
        <w:bCs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</w:style>
  <w:style w:type="table" w:styleId="90">
    <w:name w:val="Table Columns 3"/>
    <w:basedOn w:val="60"/>
    <w:autoRedefine/>
    <w:semiHidden/>
    <w:qFormat/>
    <w:uiPriority w:val="0"/>
    <w:pPr>
      <w:widowControl w:val="0"/>
      <w:snapToGrid w:val="0"/>
      <w:jc w:val="both"/>
    </w:pPr>
    <w:rPr>
      <w:b/>
      <w:bCs/>
    </w:rPr>
    <w:tblPr>
      <w:tblBorders>
        <w:top w:val="single" w:color="000080" w:sz="6" w:space="0"/>
        <w:left w:val="single" w:color="000080" w:sz="6" w:space="0"/>
        <w:bottom w:val="single" w:color="000080" w:sz="6" w:space="0"/>
        <w:right w:val="single" w:color="000080" w:sz="6" w:space="0"/>
        <w:insideV w:val="single" w:color="000080" w:sz="6" w:space="0"/>
      </w:tblBorders>
    </w:tblPr>
    <w:tblStylePr w:type="firstRow">
      <w:rPr>
        <w:color w:val="FFFFFF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color="000080" w:sz="6" w:space="0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firstCol">
      <w:rPr>
        <w:b w:val="0"/>
        <w:bCs w:val="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lastCol">
      <w:rPr>
        <w:b w:val="0"/>
        <w:bCs w:val="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</w:style>
  <w:style w:type="table" w:styleId="91">
    <w:name w:val="Table Columns 4"/>
    <w:basedOn w:val="60"/>
    <w:autoRedefine/>
    <w:semiHidden/>
    <w:qFormat/>
    <w:uiPriority w:val="0"/>
    <w:pPr>
      <w:widowControl w:val="0"/>
      <w:snapToGrid w:val="0"/>
      <w:jc w:val="both"/>
    </w:pPr>
    <w:tblPr>
      <w:tblStyleColBandSize w:val="1"/>
    </w:tblPr>
    <w:tblStylePr w:type="firstRow">
      <w:rPr>
        <w:color w:val="FFFFFF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lastCol">
      <w:rPr>
        <w:b/>
        <w:bCs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92">
    <w:name w:val="Table Columns 5"/>
    <w:basedOn w:val="60"/>
    <w:autoRedefine/>
    <w:semiHidden/>
    <w:qFormat/>
    <w:uiPriority w:val="0"/>
    <w:pPr>
      <w:widowControl w:val="0"/>
      <w:snapToGrid w:val="0"/>
      <w:jc w:val="both"/>
    </w:pPr>
    <w:tblPr>
      <w:tblBorders>
        <w:top w:val="single" w:color="808080" w:sz="12" w:space="0"/>
        <w:left w:val="single" w:color="808080" w:sz="12" w:space="0"/>
        <w:bottom w:val="single" w:color="808080" w:sz="12" w:space="0"/>
        <w:right w:val="single" w:color="808080" w:sz="12" w:space="0"/>
        <w:insideV w:val="single" w:color="C0C0C0" w:sz="6" w:space="0"/>
      </w:tblBorders>
    </w:tblPr>
    <w:tblStylePr w:type="firstRow">
      <w:rPr>
        <w:b/>
        <w:bCs/>
        <w:i/>
        <w:iCs/>
      </w:rPr>
      <w:tblPr/>
      <w:tcPr>
        <w:tcBorders>
          <w:top w:val="nil"/>
          <w:left w:val="nil"/>
          <w:bottom w:val="single" w:color="808080" w:sz="6" w:space="0"/>
          <w:right w:val="nil"/>
          <w:insideH w:val="nil"/>
          <w:insideV w:val="nil"/>
          <w:tl2br w:val="nil"/>
          <w:tr2bl w:val="nil"/>
        </w:tcBorders>
      </w:tcPr>
    </w:tblStylePr>
    <w:tblStylePr w:type="lastRow">
      <w:rPr>
        <w:b/>
        <w:bCs/>
      </w:rPr>
      <w:tblPr/>
      <w:tcPr>
        <w:tcBorders>
          <w:top w:val="single" w:color="808080" w:sz="6" w:space="0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firstCol">
      <w:rPr>
        <w:b/>
        <w:bCs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lastCol">
      <w:rPr>
        <w:b/>
        <w:bCs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93">
    <w:name w:val="Table Grid 1"/>
    <w:basedOn w:val="60"/>
    <w:autoRedefine/>
    <w:semiHidden/>
    <w:qFormat/>
    <w:uiPriority w:val="0"/>
    <w:pPr>
      <w:widowControl w:val="0"/>
      <w:snapToGrid w:val="0"/>
      <w:jc w:val="both"/>
    </w:pPr>
    <w:tblPr>
      <w:tblBorders>
        <w:top w:val="single" w:color="000000" w:sz="6" w:space="0"/>
        <w:left w:val="single" w:color="000000" w:sz="6" w:space="0"/>
        <w:bottom w:val="single" w:color="000000" w:sz="6" w:space="0"/>
        <w:right w:val="single" w:color="000000" w:sz="6" w:space="0"/>
        <w:insideH w:val="single" w:color="000000" w:sz="6" w:space="0"/>
        <w:insideV w:val="single" w:color="000000" w:sz="6" w:space="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lastCol">
      <w:rPr>
        <w:i/>
        <w:iCs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nwCell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single" w:color="000000" w:sz="6" w:space="0"/>
          <w:tr2bl w:val="nil"/>
        </w:tcBorders>
      </w:tcPr>
    </w:tblStylePr>
  </w:style>
  <w:style w:type="table" w:styleId="94">
    <w:name w:val="Table Grid 2"/>
    <w:basedOn w:val="60"/>
    <w:autoRedefine/>
    <w:semiHidden/>
    <w:qFormat/>
    <w:uiPriority w:val="0"/>
    <w:pPr>
      <w:widowControl w:val="0"/>
      <w:snapToGrid w:val="0"/>
      <w:jc w:val="both"/>
    </w:pPr>
    <w:tblPr>
      <w:tblBorders>
        <w:insideH w:val="single" w:color="000000" w:sz="6" w:space="0"/>
        <w:insideV w:val="single" w:color="000000" w:sz="6" w:space="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lastRow">
      <w:rPr>
        <w:b/>
        <w:bCs/>
      </w:rPr>
      <w:tblPr/>
      <w:tcPr>
        <w:tcBorders>
          <w:top w:val="single" w:color="000000" w:sz="6" w:space="0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firstCol">
      <w:rPr>
        <w:b/>
        <w:bCs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lastCol">
      <w:rPr>
        <w:b/>
        <w:bCs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</w:style>
  <w:style w:type="table" w:styleId="95">
    <w:name w:val="Table Grid 3"/>
    <w:basedOn w:val="60"/>
    <w:autoRedefine/>
    <w:semiHidden/>
    <w:qFormat/>
    <w:uiPriority w:val="0"/>
    <w:pPr>
      <w:widowControl w:val="0"/>
      <w:snapToGrid w:val="0"/>
      <w:jc w:val="both"/>
    </w:pPr>
    <w:tblPr>
      <w:tblBorders>
        <w:top w:val="single" w:color="000000" w:sz="6" w:space="0"/>
        <w:left w:val="single" w:color="000000" w:sz="12" w:space="0"/>
        <w:bottom w:val="single" w:color="000000" w:sz="6" w:space="0"/>
        <w:right w:val="single" w:color="000000" w:sz="12" w:space="0"/>
        <w:insideV w:val="single" w:color="000000" w:sz="6" w:space="0"/>
      </w:tblBorders>
    </w:tblPr>
    <w:tcPr>
      <w:shd w:val="clear" w:color="auto" w:fill="auto"/>
    </w:tcPr>
    <w:tblStylePr w:type="firstRow">
      <w:tblPr/>
      <w:tcPr>
        <w:tcBorders>
          <w:top w:val="nil"/>
          <w:left w:val="nil"/>
          <w:bottom w:val="single" w:color="000000" w:sz="6" w:space="0"/>
          <w:right w:val="nil"/>
          <w:insideH w:val="nil"/>
          <w:insideV w:val="nil"/>
          <w:tl2br w:val="nil"/>
          <w:tr2bl w:val="nil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lastCol">
      <w:rPr>
        <w:b/>
        <w:bCs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nwCell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single" w:color="000000" w:sz="6" w:space="0"/>
          <w:tr2bl w:val="nil"/>
        </w:tcBorders>
      </w:tcPr>
    </w:tblStylePr>
  </w:style>
  <w:style w:type="table" w:styleId="96">
    <w:name w:val="Table Grid 4"/>
    <w:basedOn w:val="60"/>
    <w:autoRedefine/>
    <w:semiHidden/>
    <w:qFormat/>
    <w:uiPriority w:val="0"/>
    <w:pPr>
      <w:widowControl w:val="0"/>
      <w:snapToGrid w:val="0"/>
      <w:jc w:val="both"/>
    </w:pPr>
    <w:tblPr>
      <w:tblBorders>
        <w:left w:val="single" w:color="000000" w:sz="12" w:space="0"/>
        <w:right w:val="single" w:color="000000" w:sz="12" w:space="0"/>
        <w:insideH w:val="single" w:color="000000" w:sz="6" w:space="0"/>
        <w:insideV w:val="single" w:color="000000" w:sz="6" w:space="0"/>
      </w:tblBorders>
    </w:tblPr>
    <w:tcPr>
      <w:shd w:val="clear" w:color="auto" w:fill="auto"/>
    </w:tcPr>
    <w:tblStylePr w:type="firstRow">
      <w:rPr>
        <w:color w:val="auto"/>
      </w:rPr>
      <w:tblPr/>
      <w:tcPr>
        <w:tcBorders>
          <w:top w:val="nil"/>
          <w:left w:val="nil"/>
          <w:bottom w:val="single" w:color="000000" w:sz="6" w:space="0"/>
          <w:right w:val="nil"/>
          <w:insideH w:val="nil"/>
          <w:insideV w:val="nil"/>
          <w:tl2br w:val="nil"/>
          <w:tr2bl w:val="nil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color="000000" w:sz="6" w:space="0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</w:style>
  <w:style w:type="table" w:styleId="97">
    <w:name w:val="Table Grid 5"/>
    <w:basedOn w:val="60"/>
    <w:autoRedefine/>
    <w:semiHidden/>
    <w:qFormat/>
    <w:uiPriority w:val="0"/>
    <w:pPr>
      <w:widowControl w:val="0"/>
      <w:snapToGrid w:val="0"/>
      <w:jc w:val="both"/>
    </w:pPr>
    <w:tblPr>
      <w:tblBorders>
        <w:top w:val="single" w:color="000000" w:sz="12" w:space="0"/>
        <w:left w:val="single" w:color="000000" w:sz="12" w:space="0"/>
        <w:bottom w:val="single" w:color="000000" w:sz="12" w:space="0"/>
        <w:right w:val="single" w:color="000000" w:sz="12" w:space="0"/>
        <w:insideH w:val="single" w:color="000000" w:sz="6" w:space="0"/>
        <w:insideV w:val="single" w:color="000000" w:sz="6" w:space="0"/>
      </w:tblBorders>
    </w:tblPr>
    <w:tcPr>
      <w:shd w:val="clear" w:color="auto" w:fill="auto"/>
    </w:tcPr>
    <w:tblStylePr w:type="firstRow">
      <w:tblPr/>
      <w:tcPr>
        <w:tcBorders>
          <w:top w:val="nil"/>
          <w:left w:val="nil"/>
          <w:bottom w:val="single" w:color="000000" w:sz="12" w:space="0"/>
          <w:right w:val="nil"/>
          <w:insideH w:val="nil"/>
          <w:insideV w:val="nil"/>
          <w:tl2br w:val="nil"/>
          <w:tr2bl w:val="nil"/>
        </w:tcBorders>
      </w:tcPr>
    </w:tblStylePr>
    <w:tblStylePr w:type="lastRow">
      <w:rPr>
        <w:b/>
        <w:bCs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lastCol">
      <w:rPr>
        <w:b/>
        <w:bCs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nwCell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single" w:color="000000" w:sz="6" w:space="0"/>
          <w:tr2bl w:val="nil"/>
        </w:tcBorders>
      </w:tcPr>
    </w:tblStylePr>
  </w:style>
  <w:style w:type="table" w:styleId="98">
    <w:name w:val="Table Grid 6"/>
    <w:basedOn w:val="60"/>
    <w:autoRedefine/>
    <w:semiHidden/>
    <w:qFormat/>
    <w:uiPriority w:val="0"/>
    <w:pPr>
      <w:widowControl w:val="0"/>
      <w:snapToGrid w:val="0"/>
      <w:jc w:val="both"/>
    </w:pPr>
    <w:tblPr>
      <w:tblBorders>
        <w:top w:val="single" w:color="000000" w:sz="12" w:space="0"/>
        <w:left w:val="single" w:color="000000" w:sz="12" w:space="0"/>
        <w:bottom w:val="single" w:color="000000" w:sz="12" w:space="0"/>
        <w:right w:val="single" w:color="000000" w:sz="12" w:space="0"/>
        <w:insideV w:val="single" w:color="000000" w:sz="6" w:space="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top w:val="nil"/>
          <w:left w:val="nil"/>
          <w:bottom w:val="single" w:color="000000" w:sz="6" w:space="0"/>
          <w:right w:val="nil"/>
          <w:insideH w:val="nil"/>
          <w:insideV w:val="nil"/>
          <w:tl2br w:val="nil"/>
          <w:tr2bl w:val="nil"/>
        </w:tcBorders>
      </w:tcPr>
    </w:tblStylePr>
    <w:tblStylePr w:type="lastRow">
      <w:rPr>
        <w:color w:val="auto"/>
      </w:rPr>
      <w:tblPr/>
      <w:tcPr>
        <w:tcBorders>
          <w:top w:val="single" w:color="000000" w:sz="6" w:space="0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firstCol">
      <w:rPr>
        <w:b/>
        <w:bCs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nwCell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single" w:color="000000" w:sz="6" w:space="0"/>
          <w:tr2bl w:val="nil"/>
        </w:tcBorders>
      </w:tcPr>
    </w:tblStylePr>
  </w:style>
  <w:style w:type="table" w:styleId="99">
    <w:name w:val="Table Grid 7"/>
    <w:basedOn w:val="60"/>
    <w:autoRedefine/>
    <w:semiHidden/>
    <w:qFormat/>
    <w:uiPriority w:val="0"/>
    <w:pPr>
      <w:widowControl w:val="0"/>
      <w:snapToGrid w:val="0"/>
      <w:jc w:val="both"/>
    </w:pPr>
    <w:rPr>
      <w:b/>
      <w:bCs/>
    </w:rPr>
    <w:tblPr>
      <w:tblBorders>
        <w:top w:val="single" w:color="000000" w:sz="12" w:space="0"/>
        <w:left w:val="single" w:color="000000" w:sz="12" w:space="0"/>
        <w:bottom w:val="single" w:color="000000" w:sz="12" w:space="0"/>
        <w:right w:val="single" w:color="000000" w:sz="12" w:space="0"/>
        <w:insideH w:val="single" w:color="000000" w:sz="6" w:space="0"/>
        <w:insideV w:val="single" w:color="000000" w:sz="6" w:space="0"/>
      </w:tblBorders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top w:val="nil"/>
          <w:left w:val="nil"/>
          <w:bottom w:val="single" w:color="000000" w:sz="12" w:space="0"/>
          <w:right w:val="nil"/>
          <w:insideH w:val="nil"/>
          <w:insideV w:val="nil"/>
          <w:tl2br w:val="nil"/>
          <w:tr2bl w:val="nil"/>
        </w:tcBorders>
      </w:tcPr>
    </w:tblStylePr>
    <w:tblStylePr w:type="lastRow">
      <w:rPr>
        <w:b w:val="0"/>
        <w:bCs w:val="0"/>
      </w:rPr>
      <w:tblPr/>
      <w:tcPr>
        <w:tcBorders>
          <w:top w:val="single" w:color="000000" w:sz="6" w:space="0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firstCol">
      <w:rPr>
        <w:b w:val="0"/>
        <w:bCs w:val="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lastCol">
      <w:rPr>
        <w:b w:val="0"/>
        <w:bCs w:val="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nwCell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single" w:color="000000" w:sz="6" w:space="0"/>
          <w:tr2bl w:val="nil"/>
        </w:tcBorders>
      </w:tcPr>
    </w:tblStylePr>
  </w:style>
  <w:style w:type="table" w:styleId="100">
    <w:name w:val="Table Grid 8"/>
    <w:basedOn w:val="60"/>
    <w:autoRedefine/>
    <w:semiHidden/>
    <w:qFormat/>
    <w:uiPriority w:val="0"/>
    <w:pPr>
      <w:widowControl w:val="0"/>
      <w:snapToGrid w:val="0"/>
      <w:jc w:val="both"/>
    </w:pPr>
    <w:tblPr>
      <w:tblBorders>
        <w:top w:val="single" w:color="000080" w:sz="6" w:space="0"/>
        <w:left w:val="single" w:color="000080" w:sz="6" w:space="0"/>
        <w:bottom w:val="single" w:color="000080" w:sz="6" w:space="0"/>
        <w:right w:val="single" w:color="000080" w:sz="6" w:space="0"/>
        <w:insideH w:val="single" w:color="000080" w:sz="6" w:space="0"/>
        <w:insideV w:val="single" w:color="000080" w:sz="6" w:space="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lastCol">
      <w:rPr>
        <w:b/>
        <w:bCs/>
        <w:color w:val="auto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</w:style>
  <w:style w:type="table" w:styleId="101">
    <w:name w:val="Table Web 1"/>
    <w:basedOn w:val="60"/>
    <w:autoRedefine/>
    <w:semiHidden/>
    <w:qFormat/>
    <w:uiPriority w:val="0"/>
    <w:pPr>
      <w:widowControl w:val="0"/>
      <w:snapToGrid w:val="0"/>
      <w:jc w:val="both"/>
    </w:pPr>
    <w:tblPr>
      <w:tblCellSpacing w:w="20" w:type="dxa"/>
      <w:tblBorders>
        <w:top w:val="outset" w:color="auto" w:sz="6" w:space="0"/>
        <w:left w:val="outset" w:color="auto" w:sz="6" w:space="0"/>
        <w:bottom w:val="outset" w:color="auto" w:sz="6" w:space="0"/>
        <w:right w:val="outset" w:color="auto" w:sz="6" w:space="0"/>
        <w:insideH w:val="outset" w:color="auto" w:sz="6" w:space="0"/>
        <w:insideV w:val="outset" w:color="auto" w:sz="6" w:space="0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</w:style>
  <w:style w:type="table" w:styleId="102">
    <w:name w:val="Table Web 2"/>
    <w:basedOn w:val="60"/>
    <w:autoRedefine/>
    <w:semiHidden/>
    <w:qFormat/>
    <w:uiPriority w:val="0"/>
    <w:pPr>
      <w:widowControl w:val="0"/>
      <w:snapToGrid w:val="0"/>
      <w:jc w:val="both"/>
    </w:pPr>
    <w:tblPr>
      <w:tblCellSpacing w:w="20" w:type="dxa"/>
      <w:tblBorders>
        <w:top w:val="inset" w:color="auto" w:sz="6" w:space="0"/>
        <w:left w:val="inset" w:color="auto" w:sz="6" w:space="0"/>
        <w:bottom w:val="inset" w:color="auto" w:sz="6" w:space="0"/>
        <w:right w:val="inset" w:color="auto" w:sz="6" w:space="0"/>
        <w:insideH w:val="inset" w:color="auto" w:sz="6" w:space="0"/>
        <w:insideV w:val="inset" w:color="auto" w:sz="6" w:space="0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</w:style>
  <w:style w:type="table" w:styleId="103">
    <w:name w:val="Table Web 3"/>
    <w:basedOn w:val="60"/>
    <w:autoRedefine/>
    <w:semiHidden/>
    <w:qFormat/>
    <w:uiPriority w:val="0"/>
    <w:pPr>
      <w:widowControl w:val="0"/>
      <w:snapToGrid w:val="0"/>
      <w:jc w:val="both"/>
    </w:pPr>
    <w:tblPr>
      <w:tblCellSpacing w:w="20" w:type="dxa"/>
      <w:tblBorders>
        <w:top w:val="outset" w:color="auto" w:sz="24" w:space="0"/>
        <w:left w:val="outset" w:color="auto" w:sz="24" w:space="0"/>
        <w:bottom w:val="outset" w:color="auto" w:sz="24" w:space="0"/>
        <w:right w:val="outset" w:color="auto" w:sz="24" w:space="0"/>
        <w:insideH w:val="outset" w:color="auto" w:sz="6" w:space="0"/>
        <w:insideV w:val="outset" w:color="auto" w:sz="6" w:space="0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</w:style>
  <w:style w:type="table" w:styleId="104">
    <w:name w:val="Table Professional"/>
    <w:basedOn w:val="60"/>
    <w:autoRedefine/>
    <w:semiHidden/>
    <w:qFormat/>
    <w:uiPriority w:val="0"/>
    <w:pPr>
      <w:widowControl w:val="0"/>
      <w:snapToGrid w:val="0"/>
      <w:jc w:val="both"/>
    </w:pPr>
    <w:tblPr>
      <w:tblBorders>
        <w:top w:val="single" w:color="000000" w:sz="6" w:space="0"/>
        <w:left w:val="single" w:color="000000" w:sz="6" w:space="0"/>
        <w:bottom w:val="single" w:color="000000" w:sz="6" w:space="0"/>
        <w:right w:val="single" w:color="000000" w:sz="6" w:space="0"/>
        <w:insideH w:val="single" w:color="000000" w:sz="6" w:space="0"/>
        <w:insideV w:val="single" w:color="000000" w:sz="6" w:space="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solid" w:color="000000" w:fill="FFFFFF"/>
      </w:tcPr>
    </w:tblStylePr>
  </w:style>
  <w:style w:type="character" w:styleId="106">
    <w:name w:val="Strong"/>
    <w:autoRedefine/>
    <w:qFormat/>
    <w:uiPriority w:val="0"/>
    <w:rPr>
      <w:b/>
      <w:bCs/>
    </w:rPr>
  </w:style>
  <w:style w:type="character" w:styleId="107">
    <w:name w:val="page number"/>
    <w:autoRedefine/>
    <w:semiHidden/>
    <w:qFormat/>
    <w:uiPriority w:val="0"/>
  </w:style>
  <w:style w:type="character" w:styleId="108">
    <w:name w:val="FollowedHyperlink"/>
    <w:autoRedefine/>
    <w:semiHidden/>
    <w:qFormat/>
    <w:uiPriority w:val="0"/>
    <w:rPr>
      <w:color w:val="800080"/>
      <w:u w:val="single"/>
    </w:rPr>
  </w:style>
  <w:style w:type="character" w:styleId="109">
    <w:name w:val="Emphasis"/>
    <w:qFormat/>
    <w:uiPriority w:val="0"/>
    <w:rPr>
      <w:i/>
      <w:iCs/>
    </w:rPr>
  </w:style>
  <w:style w:type="character" w:styleId="110">
    <w:name w:val="line number"/>
    <w:semiHidden/>
    <w:qFormat/>
    <w:uiPriority w:val="0"/>
  </w:style>
  <w:style w:type="character" w:styleId="111">
    <w:name w:val="HTML Definition"/>
    <w:semiHidden/>
    <w:qFormat/>
    <w:uiPriority w:val="0"/>
    <w:rPr>
      <w:i/>
      <w:iCs/>
    </w:rPr>
  </w:style>
  <w:style w:type="character" w:styleId="112">
    <w:name w:val="HTML Typewriter"/>
    <w:autoRedefine/>
    <w:semiHidden/>
    <w:qFormat/>
    <w:uiPriority w:val="0"/>
    <w:rPr>
      <w:rFonts w:ascii="Courier New" w:hAnsi="Courier New" w:cs="Courier New"/>
      <w:sz w:val="20"/>
      <w:szCs w:val="20"/>
    </w:rPr>
  </w:style>
  <w:style w:type="character" w:styleId="113">
    <w:name w:val="HTML Acronym"/>
    <w:autoRedefine/>
    <w:semiHidden/>
    <w:qFormat/>
    <w:uiPriority w:val="0"/>
  </w:style>
  <w:style w:type="character" w:styleId="114">
    <w:name w:val="HTML Variable"/>
    <w:autoRedefine/>
    <w:semiHidden/>
    <w:qFormat/>
    <w:uiPriority w:val="0"/>
    <w:rPr>
      <w:i/>
      <w:iCs/>
    </w:rPr>
  </w:style>
  <w:style w:type="character" w:styleId="115">
    <w:name w:val="Hyperlink"/>
    <w:autoRedefine/>
    <w:semiHidden/>
    <w:qFormat/>
    <w:uiPriority w:val="0"/>
    <w:rPr>
      <w:color w:val="0000FF"/>
      <w:u w:val="single"/>
    </w:rPr>
  </w:style>
  <w:style w:type="character" w:styleId="116">
    <w:name w:val="HTML Code"/>
    <w:autoRedefine/>
    <w:semiHidden/>
    <w:qFormat/>
    <w:uiPriority w:val="0"/>
    <w:rPr>
      <w:rFonts w:ascii="Courier New" w:hAnsi="Courier New" w:cs="Courier New"/>
      <w:sz w:val="20"/>
      <w:szCs w:val="20"/>
    </w:rPr>
  </w:style>
  <w:style w:type="character" w:styleId="117">
    <w:name w:val="HTML Cite"/>
    <w:autoRedefine/>
    <w:semiHidden/>
    <w:qFormat/>
    <w:uiPriority w:val="0"/>
    <w:rPr>
      <w:i/>
      <w:iCs/>
    </w:rPr>
  </w:style>
  <w:style w:type="character" w:styleId="118">
    <w:name w:val="HTML Keyboard"/>
    <w:autoRedefine/>
    <w:semiHidden/>
    <w:qFormat/>
    <w:uiPriority w:val="0"/>
    <w:rPr>
      <w:rFonts w:ascii="Courier New" w:hAnsi="Courier New" w:cs="Courier New"/>
      <w:sz w:val="20"/>
      <w:szCs w:val="20"/>
    </w:rPr>
  </w:style>
  <w:style w:type="character" w:styleId="119">
    <w:name w:val="HTML Sample"/>
    <w:autoRedefine/>
    <w:semiHidden/>
    <w:qFormat/>
    <w:uiPriority w:val="0"/>
    <w:rPr>
      <w:rFonts w:ascii="Courier New" w:hAnsi="Courier New" w:cs="Courier New"/>
    </w:rPr>
  </w:style>
  <w:style w:type="paragraph" w:customStyle="1" w:styleId="120">
    <w:name w:val="正文内容"/>
    <w:autoRedefine/>
    <w:qFormat/>
    <w:uiPriority w:val="0"/>
    <w:pPr>
      <w:widowControl w:val="0"/>
      <w:snapToGrid w:val="0"/>
      <w:spacing w:line="312" w:lineRule="auto"/>
      <w:ind w:firstLine="200" w:firstLineChars="200"/>
      <w:jc w:val="both"/>
    </w:pPr>
    <w:rPr>
      <w:rFonts w:ascii="Times New Roman" w:hAnsi="Times New Roman" w:eastAsia="宋体" w:cs="Times New Roman"/>
      <w:kern w:val="2"/>
      <w:sz w:val="22"/>
      <w:szCs w:val="24"/>
      <w:lang w:val="en-US" w:eastAsia="zh-CN" w:bidi="ar-SA"/>
    </w:rPr>
  </w:style>
  <w:style w:type="paragraph" w:customStyle="1" w:styleId="121">
    <w:name w:val="封面落款"/>
    <w:basedOn w:val="1"/>
    <w:autoRedefine/>
    <w:semiHidden/>
    <w:qFormat/>
    <w:uiPriority w:val="0"/>
    <w:pPr>
      <w:adjustRightInd w:val="0"/>
      <w:spacing w:line="312" w:lineRule="auto"/>
      <w:jc w:val="center"/>
    </w:pPr>
    <w:rPr>
      <w:rFonts w:ascii="方正大标宋简体" w:eastAsia="方正大标宋简体" w:cs="宋体"/>
      <w:sz w:val="28"/>
      <w:szCs w:val="20"/>
    </w:rPr>
  </w:style>
  <w:style w:type="paragraph" w:customStyle="1" w:styleId="122">
    <w:name w:val="工作手册封面"/>
    <w:autoRedefine/>
    <w:semiHidden/>
    <w:qFormat/>
    <w:uiPriority w:val="0"/>
    <w:pPr>
      <w:snapToGrid w:val="0"/>
      <w:spacing w:line="360" w:lineRule="auto"/>
      <w:jc w:val="center"/>
    </w:pPr>
    <w:rPr>
      <w:rFonts w:ascii="Times New Roman" w:hAnsi="Times New Roman" w:eastAsia="黑体" w:cs="宋体"/>
      <w:b/>
      <w:kern w:val="2"/>
      <w:sz w:val="52"/>
      <w:szCs w:val="52"/>
      <w:lang w:val="en-US" w:eastAsia="zh-CN" w:bidi="ar-SA"/>
    </w:rPr>
  </w:style>
  <w:style w:type="paragraph" w:customStyle="1" w:styleId="123">
    <w:name w:val="1级标题"/>
    <w:next w:val="1"/>
    <w:autoRedefine/>
    <w:qFormat/>
    <w:uiPriority w:val="0"/>
    <w:pPr>
      <w:snapToGrid w:val="0"/>
      <w:spacing w:before="50" w:beforeLines="50" w:after="75" w:afterLines="75"/>
      <w:jc w:val="both"/>
      <w:outlineLvl w:val="0"/>
    </w:pPr>
    <w:rPr>
      <w:rFonts w:ascii="Times New Roman" w:hAnsi="Times New Roman" w:eastAsia="方正小标宋简体" w:cs="Times New Roman"/>
      <w:kern w:val="2"/>
      <w:sz w:val="26"/>
      <w:szCs w:val="28"/>
      <w:lang w:val="en-US" w:eastAsia="zh-CN" w:bidi="ar-SA"/>
    </w:rPr>
  </w:style>
  <w:style w:type="paragraph" w:customStyle="1" w:styleId="124">
    <w:name w:val="2级标题"/>
    <w:next w:val="120"/>
    <w:autoRedefine/>
    <w:qFormat/>
    <w:uiPriority w:val="0"/>
    <w:pPr>
      <w:snapToGrid w:val="0"/>
      <w:spacing w:before="50" w:beforeLines="50" w:after="75" w:afterLines="75"/>
      <w:jc w:val="both"/>
      <w:outlineLvl w:val="1"/>
    </w:pPr>
    <w:rPr>
      <w:rFonts w:ascii="Times New Roman" w:hAnsi="Times New Roman" w:eastAsia="黑体" w:cs="Times New Roman"/>
      <w:kern w:val="2"/>
      <w:sz w:val="26"/>
      <w:szCs w:val="26"/>
      <w:lang w:val="en-US" w:eastAsia="zh-CN" w:bidi="ar-SA"/>
    </w:rPr>
  </w:style>
  <w:style w:type="paragraph" w:customStyle="1" w:styleId="125">
    <w:name w:val="3级标题"/>
    <w:next w:val="120"/>
    <w:autoRedefine/>
    <w:qFormat/>
    <w:uiPriority w:val="0"/>
    <w:pPr>
      <w:snapToGrid w:val="0"/>
      <w:spacing w:before="25" w:beforeLines="25" w:line="324" w:lineRule="auto"/>
      <w:ind w:firstLine="200" w:firstLineChars="200"/>
      <w:jc w:val="both"/>
      <w:outlineLvl w:val="2"/>
    </w:pPr>
    <w:rPr>
      <w:rFonts w:ascii="Times New Roman" w:hAnsi="Times New Roman" w:eastAsia="黑体" w:cs="Times New Roman"/>
      <w:kern w:val="2"/>
      <w:sz w:val="22"/>
      <w:szCs w:val="24"/>
      <w:lang w:val="en-US" w:eastAsia="zh-CN" w:bidi="ar-SA"/>
    </w:rPr>
  </w:style>
  <w:style w:type="paragraph" w:customStyle="1" w:styleId="126">
    <w:name w:val="4级标题"/>
    <w:autoRedefine/>
    <w:qFormat/>
    <w:uiPriority w:val="0"/>
    <w:pPr>
      <w:snapToGrid w:val="0"/>
      <w:spacing w:before="10" w:beforeLines="10" w:line="300" w:lineRule="auto"/>
      <w:ind w:firstLine="442"/>
      <w:jc w:val="both"/>
    </w:pPr>
    <w:rPr>
      <w:rFonts w:ascii="Times New Roman" w:hAnsi="Times New Roman" w:eastAsia="方正小标宋简体" w:cs="Times New Roman"/>
      <w:kern w:val="2"/>
      <w:sz w:val="21"/>
      <w:szCs w:val="22"/>
      <w:lang w:val="en-US" w:eastAsia="zh-CN" w:bidi="ar-SA"/>
    </w:rPr>
  </w:style>
  <w:style w:type="paragraph" w:customStyle="1" w:styleId="127">
    <w:name w:val="3级标题 左"/>
    <w:basedOn w:val="125"/>
    <w:next w:val="120"/>
    <w:autoRedefine/>
    <w:qFormat/>
    <w:uiPriority w:val="0"/>
    <w:pPr>
      <w:spacing w:before="50" w:beforeLines="50"/>
      <w:ind w:firstLine="0" w:firstLineChars="0"/>
    </w:pPr>
  </w:style>
  <w:style w:type="paragraph" w:customStyle="1" w:styleId="128">
    <w:name w:val="3级标题 中"/>
    <w:basedOn w:val="125"/>
    <w:next w:val="120"/>
    <w:autoRedefine/>
    <w:qFormat/>
    <w:uiPriority w:val="0"/>
    <w:pPr>
      <w:spacing w:before="15" w:beforeLines="15"/>
      <w:ind w:firstLine="0" w:firstLineChars="0"/>
      <w:jc w:val="center"/>
    </w:pPr>
  </w:style>
  <w:style w:type="paragraph" w:customStyle="1" w:styleId="129">
    <w:name w:val="4级标题 居中"/>
    <w:autoRedefine/>
    <w:qFormat/>
    <w:uiPriority w:val="0"/>
    <w:pPr>
      <w:snapToGrid w:val="0"/>
      <w:spacing w:before="20" w:beforeLines="20" w:line="324" w:lineRule="auto"/>
      <w:jc w:val="center"/>
      <w:outlineLvl w:val="3"/>
    </w:pPr>
    <w:rPr>
      <w:rFonts w:ascii="方正大标宋简体" w:hAnsi="Times New Roman" w:eastAsia="方正大标宋简体" w:cs="Times New Roman"/>
      <w:sz w:val="22"/>
      <w:szCs w:val="24"/>
      <w:lang w:val="en-US" w:eastAsia="zh-CN" w:bidi="en-US"/>
    </w:rPr>
  </w:style>
  <w:style w:type="paragraph" w:customStyle="1" w:styleId="130">
    <w:name w:val="登记表表头"/>
    <w:autoRedefine/>
    <w:semiHidden/>
    <w:qFormat/>
    <w:uiPriority w:val="0"/>
    <w:pPr>
      <w:ind w:firstLine="576" w:firstLineChars="576"/>
      <w:jc w:val="both"/>
    </w:pPr>
    <w:rPr>
      <w:rFonts w:ascii="黑体" w:hAnsi="宋体" w:eastAsia="黑体" w:cs="Times New Roman"/>
      <w:bCs/>
      <w:kern w:val="2"/>
      <w:sz w:val="28"/>
      <w:szCs w:val="24"/>
      <w:lang w:val="en-US" w:eastAsia="zh-CN" w:bidi="ar-SA"/>
    </w:rPr>
  </w:style>
  <w:style w:type="paragraph" w:customStyle="1" w:styleId="131">
    <w:name w:val="申报书表头"/>
    <w:autoRedefine/>
    <w:qFormat/>
    <w:uiPriority w:val="0"/>
    <w:pPr>
      <w:widowControl w:val="0"/>
      <w:snapToGrid w:val="0"/>
      <w:spacing w:before="50" w:beforeLines="50" w:line="360" w:lineRule="auto"/>
      <w:jc w:val="center"/>
    </w:pPr>
    <w:rPr>
      <w:rFonts w:ascii="Times New Roman" w:hAnsi="Times New Roman" w:eastAsia="楷体_GB2312" w:cs="Times New Roman"/>
      <w:bCs/>
      <w:kern w:val="2"/>
      <w:sz w:val="24"/>
      <w:szCs w:val="24"/>
      <w:lang w:val="en-US" w:eastAsia="zh-CN" w:bidi="ar-SA"/>
    </w:rPr>
  </w:style>
  <w:style w:type="paragraph" w:customStyle="1" w:styleId="132">
    <w:name w:val="表头"/>
    <w:autoRedefine/>
    <w:semiHidden/>
    <w:qFormat/>
    <w:uiPriority w:val="0"/>
    <w:pPr>
      <w:jc w:val="center"/>
    </w:pPr>
    <w:rPr>
      <w:rFonts w:ascii="Times New Roman" w:hAnsi="Times New Roman" w:eastAsia="黑体" w:cs="Times New Roman"/>
      <w:kern w:val="2"/>
      <w:sz w:val="21"/>
      <w:szCs w:val="24"/>
      <w:lang w:val="en-US" w:eastAsia="zh-CN" w:bidi="ar-SA"/>
    </w:rPr>
  </w:style>
  <w:style w:type="paragraph" w:customStyle="1" w:styleId="133">
    <w:name w:val="登记表承诺书标题"/>
    <w:autoRedefine/>
    <w:qFormat/>
    <w:uiPriority w:val="0"/>
    <w:pPr>
      <w:jc w:val="center"/>
    </w:pPr>
    <w:rPr>
      <w:rFonts w:ascii="Times New Roman" w:hAnsi="Times New Roman" w:eastAsia="方正大标宋简体" w:cs="Times New Roman"/>
      <w:kern w:val="2"/>
      <w:sz w:val="32"/>
      <w:szCs w:val="30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numbering" Target="numbering.xml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5" Type="http://schemas.openxmlformats.org/officeDocument/2006/relationships/font" Target="fonts/font15.odttf"/><Relationship Id="rId14" Type="http://schemas.openxmlformats.org/officeDocument/2006/relationships/font" Target="fonts/font14.odttf"/><Relationship Id="rId13" Type="http://schemas.openxmlformats.org/officeDocument/2006/relationships/font" Target="fonts/font13.odttf"/><Relationship Id="rId12" Type="http://schemas.openxmlformats.org/officeDocument/2006/relationships/font" Target="fonts/font12.odttf"/><Relationship Id="rId11" Type="http://schemas.openxmlformats.org/officeDocument/2006/relationships/font" Target="fonts/font11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9</Pages>
  <Words>1426</Words>
  <Characters>1462</Characters>
  <Lines>22</Lines>
  <Paragraphs>6</Paragraphs>
  <TotalTime>4</TotalTime>
  <ScaleCrop>false</ScaleCrop>
  <LinksUpToDate>false</LinksUpToDate>
  <CharactersWithSpaces>2915</CharactersWithSpaces>
  <Application>WPS Office_12.1.0.18543_F1E327BC-269C-435d-A152-05C5408002CA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2023-03-15T06:04:00Z</dcterms:created>
  <dc:creator>北京科技大学大学生社会实践课程组</dc:creator>
  <cp:lastModifiedBy>deng</cp:lastModifiedBy>
  <cp:lastPrinted>2013-05-10T07:37:00Z</cp:lastPrinted>
  <dcterms:modified xsi:type="dcterms:W3CDTF">2025-02-26T07:00:11Z</dcterms:modified>
  <dc:title>2013年社会实践登记表</dc:title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2052-12.1.0.18543</vt:lpwstr>
  </property>
  <property fmtid="{D5CDD505-2E9C-101B-9397-08002B2CF9AE}" pid="3" name="ICV">
    <vt:lpwstr>95067D0E3D8C448AAFE36A7FA715F702</vt:lpwstr>
  </property>
</Properties>
</file>